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253D78" w14:textId="77777777" w:rsidR="002E5F5B" w:rsidRPr="00E775B0" w:rsidRDefault="002E5F5B" w:rsidP="00E775B0">
      <w:r>
        <w:rPr>
          <w:noProof/>
          <w:lang w:eastAsia="en-AU"/>
        </w:rPr>
        <w:drawing>
          <wp:inline distT="0" distB="0" distL="0" distR="0" wp14:anchorId="3BAB60FD" wp14:editId="38B49A89">
            <wp:extent cx="2674800" cy="493200"/>
            <wp:effectExtent l="0" t="0" r="0" b="2540"/>
            <wp:docPr id="1" name="Picture 1" descr="Department of Health Logo, Government of Western Australia. Image of Government state badge." title="Department of Health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artment_of_health_long_colour_print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800" cy="4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543DB" w14:textId="1BF6A259" w:rsidR="00DF763F" w:rsidRPr="003F49EF" w:rsidRDefault="002D45E3" w:rsidP="00DF763F">
      <w:pPr>
        <w:pStyle w:val="Heading2"/>
      </w:pPr>
      <w:r>
        <w:t>Japanese encephalitis virus</w:t>
      </w:r>
      <w:r w:rsidR="00B52AEE">
        <w:t xml:space="preserve"> awareness</w:t>
      </w:r>
      <w:r w:rsidR="00DF763F" w:rsidRPr="003F49EF">
        <w:t xml:space="preserve"> campaign</w:t>
      </w:r>
      <w:r w:rsidR="005E154A">
        <w:br/>
      </w:r>
      <w:r w:rsidR="007B2E17" w:rsidRPr="007B2E17">
        <w:rPr>
          <w:b w:val="0"/>
          <w:bCs w:val="0"/>
          <w:color w:val="auto"/>
          <w:sz w:val="22"/>
          <w:szCs w:val="20"/>
        </w:rPr>
        <w:t>12</w:t>
      </w:r>
      <w:r w:rsidR="00875086" w:rsidRPr="007B2E17">
        <w:rPr>
          <w:b w:val="0"/>
          <w:bCs w:val="0"/>
          <w:color w:val="auto"/>
          <w:sz w:val="22"/>
          <w:szCs w:val="20"/>
        </w:rPr>
        <w:t xml:space="preserve"> April 2023</w:t>
      </w:r>
    </w:p>
    <w:p w14:paraId="4088E361" w14:textId="77777777" w:rsidR="00DF763F" w:rsidRPr="009B7A75" w:rsidRDefault="00DF763F" w:rsidP="00DF763F">
      <w:pPr>
        <w:pStyle w:val="Heading1"/>
        <w:rPr>
          <w:sz w:val="56"/>
          <w:szCs w:val="24"/>
        </w:rPr>
      </w:pPr>
      <w:r w:rsidRPr="009B7A75">
        <w:rPr>
          <w:sz w:val="56"/>
          <w:szCs w:val="24"/>
        </w:rPr>
        <w:t>Communications toolkit for stakeholders</w:t>
      </w:r>
    </w:p>
    <w:p w14:paraId="7496C34D" w14:textId="54D8316D" w:rsidR="002D45E3" w:rsidRPr="007B2E17" w:rsidRDefault="00D50CE9" w:rsidP="00D50CE9">
      <w:pPr>
        <w:pStyle w:val="Heading2"/>
        <w:spacing w:before="120" w:after="120" w:line="300" w:lineRule="atLeast"/>
        <w:rPr>
          <w:b w:val="0"/>
          <w:bCs w:val="0"/>
          <w:color w:val="auto"/>
          <w:sz w:val="22"/>
          <w:szCs w:val="22"/>
        </w:rPr>
      </w:pPr>
      <w:bookmarkStart w:id="0" w:name="contentstart"/>
      <w:bookmarkEnd w:id="0"/>
      <w:r w:rsidRPr="007B2E17">
        <w:rPr>
          <w:b w:val="0"/>
          <w:bCs w:val="0"/>
          <w:color w:val="auto"/>
          <w:sz w:val="22"/>
          <w:szCs w:val="22"/>
        </w:rPr>
        <w:t xml:space="preserve">The </w:t>
      </w:r>
      <w:r w:rsidR="00B52AEE" w:rsidRPr="007B2E17">
        <w:rPr>
          <w:b w:val="0"/>
          <w:bCs w:val="0"/>
          <w:color w:val="auto"/>
          <w:sz w:val="22"/>
          <w:szCs w:val="22"/>
        </w:rPr>
        <w:t>Department of Health</w:t>
      </w:r>
      <w:r w:rsidR="002D45E3" w:rsidRPr="007B2E17">
        <w:rPr>
          <w:b w:val="0"/>
          <w:bCs w:val="0"/>
          <w:color w:val="auto"/>
          <w:sz w:val="22"/>
          <w:szCs w:val="22"/>
        </w:rPr>
        <w:t>’s</w:t>
      </w:r>
      <w:r w:rsidR="00B52AEE" w:rsidRPr="007B2E17">
        <w:rPr>
          <w:b w:val="0"/>
          <w:bCs w:val="0"/>
          <w:color w:val="auto"/>
          <w:sz w:val="22"/>
          <w:szCs w:val="22"/>
        </w:rPr>
        <w:t xml:space="preserve"> </w:t>
      </w:r>
      <w:r w:rsidR="002D45E3" w:rsidRPr="007B2E17">
        <w:rPr>
          <w:b w:val="0"/>
          <w:bCs w:val="0"/>
          <w:color w:val="auto"/>
          <w:sz w:val="22"/>
          <w:szCs w:val="22"/>
        </w:rPr>
        <w:t>Japanese encephalitis virus (JEV)</w:t>
      </w:r>
      <w:r w:rsidRPr="007B2E17">
        <w:rPr>
          <w:b w:val="0"/>
          <w:bCs w:val="0"/>
          <w:color w:val="auto"/>
          <w:sz w:val="22"/>
          <w:szCs w:val="22"/>
        </w:rPr>
        <w:t xml:space="preserve"> </w:t>
      </w:r>
      <w:r w:rsidR="00377C10" w:rsidRPr="007B2E17">
        <w:rPr>
          <w:b w:val="0"/>
          <w:bCs w:val="0"/>
          <w:color w:val="auto"/>
          <w:sz w:val="22"/>
          <w:szCs w:val="22"/>
        </w:rPr>
        <w:t>awareness</w:t>
      </w:r>
      <w:r w:rsidRPr="007B2E17">
        <w:rPr>
          <w:b w:val="0"/>
          <w:bCs w:val="0"/>
          <w:color w:val="auto"/>
          <w:sz w:val="22"/>
          <w:szCs w:val="22"/>
        </w:rPr>
        <w:t xml:space="preserve"> campaign </w:t>
      </w:r>
      <w:r w:rsidR="009D5294" w:rsidRPr="007B2E17">
        <w:rPr>
          <w:b w:val="0"/>
          <w:bCs w:val="0"/>
          <w:color w:val="auto"/>
          <w:sz w:val="22"/>
          <w:szCs w:val="22"/>
        </w:rPr>
        <w:t xml:space="preserve">aims to </w:t>
      </w:r>
      <w:r w:rsidR="00377C10" w:rsidRPr="007B2E17">
        <w:rPr>
          <w:b w:val="0"/>
          <w:bCs w:val="0"/>
          <w:color w:val="auto"/>
          <w:sz w:val="22"/>
          <w:szCs w:val="22"/>
        </w:rPr>
        <w:t xml:space="preserve">raise awareness of the </w:t>
      </w:r>
      <w:r w:rsidR="009D5294" w:rsidRPr="007B2E17">
        <w:rPr>
          <w:b w:val="0"/>
          <w:bCs w:val="0"/>
          <w:color w:val="auto"/>
          <w:sz w:val="22"/>
          <w:szCs w:val="22"/>
        </w:rPr>
        <w:t xml:space="preserve">presence and </w:t>
      </w:r>
      <w:r w:rsidR="002D45E3" w:rsidRPr="007B2E17">
        <w:rPr>
          <w:b w:val="0"/>
          <w:bCs w:val="0"/>
          <w:color w:val="auto"/>
          <w:sz w:val="22"/>
          <w:szCs w:val="22"/>
        </w:rPr>
        <w:t xml:space="preserve">increased risk of </w:t>
      </w:r>
      <w:r w:rsidR="00F52497" w:rsidRPr="007B2E17">
        <w:rPr>
          <w:b w:val="0"/>
          <w:bCs w:val="0"/>
          <w:color w:val="auto"/>
          <w:sz w:val="22"/>
          <w:szCs w:val="22"/>
        </w:rPr>
        <w:t>JEV</w:t>
      </w:r>
      <w:r w:rsidR="009D5294" w:rsidRPr="007B2E17">
        <w:rPr>
          <w:b w:val="0"/>
          <w:bCs w:val="0"/>
          <w:color w:val="auto"/>
          <w:sz w:val="22"/>
          <w:szCs w:val="22"/>
        </w:rPr>
        <w:t xml:space="preserve"> in Western Australia (WA)</w:t>
      </w:r>
      <w:r w:rsidR="00F52497" w:rsidRPr="007B2E17">
        <w:rPr>
          <w:b w:val="0"/>
          <w:bCs w:val="0"/>
          <w:color w:val="auto"/>
          <w:sz w:val="22"/>
          <w:szCs w:val="22"/>
        </w:rPr>
        <w:t xml:space="preserve">, the availability of the </w:t>
      </w:r>
      <w:r w:rsidR="009D5294" w:rsidRPr="007B2E17">
        <w:rPr>
          <w:b w:val="0"/>
          <w:bCs w:val="0"/>
          <w:color w:val="auto"/>
          <w:sz w:val="22"/>
          <w:szCs w:val="22"/>
        </w:rPr>
        <w:t xml:space="preserve">JEV </w:t>
      </w:r>
      <w:r w:rsidR="00F52497" w:rsidRPr="007B2E17">
        <w:rPr>
          <w:b w:val="0"/>
          <w:bCs w:val="0"/>
          <w:color w:val="auto"/>
          <w:sz w:val="22"/>
          <w:szCs w:val="22"/>
        </w:rPr>
        <w:t xml:space="preserve">vaccine, and </w:t>
      </w:r>
      <w:r w:rsidR="00161903" w:rsidRPr="007B2E17">
        <w:rPr>
          <w:b w:val="0"/>
          <w:bCs w:val="0"/>
          <w:color w:val="auto"/>
          <w:sz w:val="22"/>
          <w:szCs w:val="22"/>
        </w:rPr>
        <w:t xml:space="preserve">ways </w:t>
      </w:r>
      <w:r w:rsidR="00F52497" w:rsidRPr="007B2E17">
        <w:rPr>
          <w:b w:val="0"/>
          <w:bCs w:val="0"/>
          <w:color w:val="auto"/>
          <w:sz w:val="22"/>
          <w:szCs w:val="22"/>
        </w:rPr>
        <w:t>to avoid infection.</w:t>
      </w:r>
    </w:p>
    <w:p w14:paraId="67697CC8" w14:textId="45BDDA39" w:rsidR="00CD1751" w:rsidRPr="007B2E17" w:rsidRDefault="00CD1751" w:rsidP="002D45E3">
      <w:pPr>
        <w:pStyle w:val="Heading2"/>
        <w:spacing w:before="120" w:after="120" w:line="300" w:lineRule="atLeast"/>
        <w:rPr>
          <w:b w:val="0"/>
          <w:bCs w:val="0"/>
          <w:color w:val="auto"/>
          <w:sz w:val="22"/>
          <w:szCs w:val="22"/>
        </w:rPr>
      </w:pPr>
      <w:r w:rsidRPr="007B2E17">
        <w:rPr>
          <w:b w:val="0"/>
          <w:bCs w:val="0"/>
          <w:color w:val="auto"/>
          <w:sz w:val="22"/>
          <w:szCs w:val="22"/>
        </w:rPr>
        <w:t xml:space="preserve">With </w:t>
      </w:r>
      <w:r w:rsidR="006E6A02" w:rsidRPr="007B2E17">
        <w:rPr>
          <w:b w:val="0"/>
          <w:bCs w:val="0"/>
          <w:color w:val="auto"/>
          <w:sz w:val="22"/>
          <w:szCs w:val="22"/>
        </w:rPr>
        <w:t>recent JEV activity identified in northern WA</w:t>
      </w:r>
      <w:r w:rsidRPr="007B2E17">
        <w:rPr>
          <w:b w:val="0"/>
          <w:bCs w:val="0"/>
          <w:color w:val="auto"/>
          <w:sz w:val="22"/>
          <w:szCs w:val="22"/>
        </w:rPr>
        <w:t xml:space="preserve">, the risk to Kimberley and Pilbara residents has increased. </w:t>
      </w:r>
    </w:p>
    <w:p w14:paraId="0A0D0066" w14:textId="68750986" w:rsidR="002D45E3" w:rsidRPr="007B2E17" w:rsidRDefault="002D45E3" w:rsidP="002D45E3">
      <w:pPr>
        <w:pStyle w:val="Heading2"/>
        <w:spacing w:before="120" w:after="120" w:line="300" w:lineRule="atLeast"/>
        <w:rPr>
          <w:b w:val="0"/>
          <w:bCs w:val="0"/>
          <w:color w:val="auto"/>
          <w:sz w:val="22"/>
          <w:szCs w:val="22"/>
        </w:rPr>
      </w:pPr>
      <w:r w:rsidRPr="007B2E17">
        <w:rPr>
          <w:b w:val="0"/>
          <w:bCs w:val="0"/>
          <w:color w:val="auto"/>
          <w:sz w:val="22"/>
          <w:szCs w:val="22"/>
        </w:rPr>
        <w:t>Japanese encephalitis (JE) is a rare but serious disease</w:t>
      </w:r>
      <w:r w:rsidR="00CD1751" w:rsidRPr="007B2E17">
        <w:rPr>
          <w:b w:val="0"/>
          <w:bCs w:val="0"/>
          <w:color w:val="auto"/>
          <w:sz w:val="22"/>
          <w:szCs w:val="22"/>
        </w:rPr>
        <w:t xml:space="preserve"> of the brain</w:t>
      </w:r>
      <w:r w:rsidRPr="007B2E17">
        <w:rPr>
          <w:b w:val="0"/>
          <w:bCs w:val="0"/>
          <w:color w:val="auto"/>
          <w:sz w:val="22"/>
          <w:szCs w:val="22"/>
        </w:rPr>
        <w:t xml:space="preserve"> that is caused by </w:t>
      </w:r>
      <w:r w:rsidR="006B3EDF" w:rsidRPr="007B2E17">
        <w:rPr>
          <w:b w:val="0"/>
          <w:bCs w:val="0"/>
          <w:color w:val="auto"/>
          <w:sz w:val="22"/>
          <w:szCs w:val="22"/>
        </w:rPr>
        <w:t>JEV</w:t>
      </w:r>
      <w:r w:rsidRPr="007B2E17">
        <w:rPr>
          <w:b w:val="0"/>
          <w:bCs w:val="0"/>
          <w:color w:val="auto"/>
          <w:sz w:val="22"/>
          <w:szCs w:val="22"/>
        </w:rPr>
        <w:t>. JEV is spread to humans and other animals, such as waterbirds</w:t>
      </w:r>
      <w:r w:rsidR="006B3EDF" w:rsidRPr="007B2E17">
        <w:rPr>
          <w:b w:val="0"/>
          <w:bCs w:val="0"/>
          <w:color w:val="auto"/>
          <w:sz w:val="22"/>
          <w:szCs w:val="22"/>
        </w:rPr>
        <w:t xml:space="preserve"> and</w:t>
      </w:r>
      <w:r w:rsidRPr="007B2E17">
        <w:rPr>
          <w:b w:val="0"/>
          <w:bCs w:val="0"/>
          <w:color w:val="auto"/>
          <w:sz w:val="22"/>
          <w:szCs w:val="22"/>
        </w:rPr>
        <w:t xml:space="preserve"> pigs by infected mosquitoes.</w:t>
      </w:r>
      <w:r w:rsidR="00CD1751" w:rsidRPr="007B2E17">
        <w:rPr>
          <w:b w:val="0"/>
          <w:bCs w:val="0"/>
          <w:color w:val="auto"/>
          <w:sz w:val="22"/>
          <w:szCs w:val="22"/>
        </w:rPr>
        <w:t xml:space="preserve"> Water birds and pigs are important in the JEV transmission cycle as the virus multiplies within these animals and infects further biting mosquitoes. </w:t>
      </w:r>
      <w:r w:rsidRPr="007B2E17">
        <w:rPr>
          <w:b w:val="0"/>
          <w:bCs w:val="0"/>
          <w:color w:val="auto"/>
          <w:sz w:val="22"/>
          <w:szCs w:val="22"/>
        </w:rPr>
        <w:t>JEV cannot be transmitted (by contact) from person</w:t>
      </w:r>
      <w:r w:rsidR="00161903" w:rsidRPr="007B2E17">
        <w:rPr>
          <w:b w:val="0"/>
          <w:bCs w:val="0"/>
          <w:color w:val="auto"/>
          <w:sz w:val="22"/>
          <w:szCs w:val="22"/>
        </w:rPr>
        <w:t>-</w:t>
      </w:r>
      <w:r w:rsidRPr="007B2E17">
        <w:rPr>
          <w:b w:val="0"/>
          <w:bCs w:val="0"/>
          <w:color w:val="auto"/>
          <w:sz w:val="22"/>
          <w:szCs w:val="22"/>
        </w:rPr>
        <w:t>to</w:t>
      </w:r>
      <w:r w:rsidR="00161903" w:rsidRPr="007B2E17">
        <w:rPr>
          <w:b w:val="0"/>
          <w:bCs w:val="0"/>
          <w:color w:val="auto"/>
          <w:sz w:val="22"/>
          <w:szCs w:val="22"/>
        </w:rPr>
        <w:t>-</w:t>
      </w:r>
      <w:r w:rsidRPr="007B2E17">
        <w:rPr>
          <w:b w:val="0"/>
          <w:bCs w:val="0"/>
          <w:color w:val="auto"/>
          <w:sz w:val="22"/>
          <w:szCs w:val="22"/>
        </w:rPr>
        <w:t>person, from animal</w:t>
      </w:r>
      <w:r w:rsidR="009213C1" w:rsidRPr="007B2E17">
        <w:rPr>
          <w:b w:val="0"/>
          <w:bCs w:val="0"/>
          <w:color w:val="auto"/>
          <w:sz w:val="22"/>
          <w:szCs w:val="22"/>
        </w:rPr>
        <w:t>-</w:t>
      </w:r>
      <w:r w:rsidRPr="007B2E17">
        <w:rPr>
          <w:b w:val="0"/>
          <w:bCs w:val="0"/>
          <w:color w:val="auto"/>
          <w:sz w:val="22"/>
          <w:szCs w:val="22"/>
        </w:rPr>
        <w:t>to</w:t>
      </w:r>
      <w:r w:rsidR="009213C1" w:rsidRPr="007B2E17">
        <w:rPr>
          <w:b w:val="0"/>
          <w:bCs w:val="0"/>
          <w:color w:val="auto"/>
          <w:sz w:val="22"/>
          <w:szCs w:val="22"/>
        </w:rPr>
        <w:t>-</w:t>
      </w:r>
      <w:r w:rsidRPr="007B2E17">
        <w:rPr>
          <w:b w:val="0"/>
          <w:bCs w:val="0"/>
          <w:color w:val="auto"/>
          <w:sz w:val="22"/>
          <w:szCs w:val="22"/>
        </w:rPr>
        <w:t>person, nor transmitted by eating meat from an infected animal.</w:t>
      </w:r>
    </w:p>
    <w:p w14:paraId="7E57DBD3" w14:textId="2ABC0B13" w:rsidR="002D45E3" w:rsidRPr="007B2E17" w:rsidRDefault="002D45E3" w:rsidP="002D45E3">
      <w:pPr>
        <w:rPr>
          <w:rFonts w:eastAsiaTheme="majorEastAsia" w:cstheme="majorBidi"/>
          <w:sz w:val="22"/>
        </w:rPr>
      </w:pPr>
      <w:r w:rsidRPr="007B2E17">
        <w:rPr>
          <w:rFonts w:eastAsiaTheme="majorEastAsia" w:cstheme="majorBidi"/>
          <w:sz w:val="22"/>
        </w:rPr>
        <w:t>This campaign is unique to other mosquito-borne disease campaigns (including the overarching ‘Fight the Bite’ campaign) by the fact that a vaccine is available to those most at risk. This vaccine provides long-term protection from JEV.</w:t>
      </w:r>
    </w:p>
    <w:p w14:paraId="4288EF4A" w14:textId="77777777" w:rsidR="00CD1751" w:rsidRPr="007B2E17" w:rsidRDefault="002D45E3" w:rsidP="00CD1751">
      <w:pPr>
        <w:pStyle w:val="Heading2"/>
        <w:spacing w:before="120" w:after="120" w:line="300" w:lineRule="atLeast"/>
        <w:rPr>
          <w:b w:val="0"/>
          <w:bCs w:val="0"/>
          <w:color w:val="auto"/>
          <w:sz w:val="22"/>
          <w:szCs w:val="22"/>
        </w:rPr>
      </w:pPr>
      <w:r w:rsidRPr="007B2E17">
        <w:rPr>
          <w:b w:val="0"/>
          <w:bCs w:val="0"/>
          <w:color w:val="auto"/>
          <w:sz w:val="22"/>
          <w:szCs w:val="22"/>
        </w:rPr>
        <w:t xml:space="preserve">JEV vaccination is now recommended and available for people who live in </w:t>
      </w:r>
      <w:r w:rsidR="00CD1751" w:rsidRPr="007B2E17">
        <w:rPr>
          <w:b w:val="0"/>
          <w:bCs w:val="0"/>
          <w:color w:val="auto"/>
          <w:sz w:val="22"/>
          <w:szCs w:val="22"/>
        </w:rPr>
        <w:t xml:space="preserve">specific areas of the Kimberley and Pilbara. </w:t>
      </w:r>
    </w:p>
    <w:p w14:paraId="08AA58FD" w14:textId="52AB66F6" w:rsidR="00CD1751" w:rsidRPr="007B2E17" w:rsidRDefault="00CD1751" w:rsidP="00CD1751">
      <w:pPr>
        <w:pStyle w:val="Heading2"/>
        <w:spacing w:before="120" w:after="120" w:line="300" w:lineRule="atLeast"/>
        <w:rPr>
          <w:b w:val="0"/>
          <w:bCs w:val="0"/>
          <w:color w:val="auto"/>
          <w:sz w:val="22"/>
          <w:szCs w:val="22"/>
        </w:rPr>
      </w:pPr>
      <w:r w:rsidRPr="007B2E17">
        <w:rPr>
          <w:b w:val="0"/>
          <w:bCs w:val="0"/>
          <w:color w:val="auto"/>
          <w:sz w:val="22"/>
          <w:szCs w:val="22"/>
        </w:rPr>
        <w:t xml:space="preserve">These areas are considered to be at highest risk of JEV transmission in WA, either because JEV has been detected </w:t>
      </w:r>
      <w:r w:rsidR="001012B2" w:rsidRPr="007B2E17">
        <w:rPr>
          <w:b w:val="0"/>
          <w:bCs w:val="0"/>
          <w:color w:val="auto"/>
          <w:sz w:val="22"/>
          <w:szCs w:val="22"/>
        </w:rPr>
        <w:t xml:space="preserve">in these areas or </w:t>
      </w:r>
      <w:r w:rsidRPr="007B2E17">
        <w:rPr>
          <w:b w:val="0"/>
          <w:bCs w:val="0"/>
          <w:color w:val="auto"/>
          <w:sz w:val="22"/>
          <w:szCs w:val="22"/>
        </w:rPr>
        <w:t>nearby</w:t>
      </w:r>
      <w:r w:rsidR="001012B2" w:rsidRPr="007B2E17">
        <w:rPr>
          <w:b w:val="0"/>
          <w:bCs w:val="0"/>
          <w:color w:val="auto"/>
          <w:sz w:val="22"/>
          <w:szCs w:val="22"/>
        </w:rPr>
        <w:t>,</w:t>
      </w:r>
      <w:r w:rsidRPr="007B2E17">
        <w:rPr>
          <w:b w:val="0"/>
          <w:bCs w:val="0"/>
          <w:color w:val="auto"/>
          <w:sz w:val="22"/>
          <w:szCs w:val="22"/>
        </w:rPr>
        <w:t xml:space="preserve"> or because there are habitats nearby that could support JEV spread (wetlands, large numbers of waterbirds or feral pigs and </w:t>
      </w:r>
      <w:r w:rsidR="005970A6" w:rsidRPr="007B2E17">
        <w:rPr>
          <w:b w:val="0"/>
          <w:bCs w:val="0"/>
          <w:color w:val="auto"/>
          <w:sz w:val="22"/>
          <w:szCs w:val="22"/>
        </w:rPr>
        <w:t>mosquitoes capable of transmitting</w:t>
      </w:r>
      <w:r w:rsidRPr="007B2E17">
        <w:rPr>
          <w:b w:val="0"/>
          <w:bCs w:val="0"/>
          <w:color w:val="auto"/>
          <w:sz w:val="22"/>
          <w:szCs w:val="22"/>
        </w:rPr>
        <w:t xml:space="preserve"> </w:t>
      </w:r>
      <w:r w:rsidR="005970A6" w:rsidRPr="007B2E17">
        <w:rPr>
          <w:b w:val="0"/>
          <w:bCs w:val="0"/>
          <w:color w:val="auto"/>
          <w:sz w:val="22"/>
          <w:szCs w:val="22"/>
        </w:rPr>
        <w:t>JEV</w:t>
      </w:r>
      <w:r w:rsidRPr="007B2E17">
        <w:rPr>
          <w:b w:val="0"/>
          <w:bCs w:val="0"/>
          <w:color w:val="auto"/>
          <w:sz w:val="22"/>
          <w:szCs w:val="22"/>
        </w:rPr>
        <w:t>).</w:t>
      </w:r>
    </w:p>
    <w:p w14:paraId="10816520" w14:textId="7E561221" w:rsidR="00CD1751" w:rsidRPr="007B2E17" w:rsidRDefault="00CD1751" w:rsidP="00CD1751">
      <w:pPr>
        <w:rPr>
          <w:rFonts w:eastAsiaTheme="majorEastAsia" w:cstheme="majorBidi"/>
          <w:sz w:val="22"/>
        </w:rPr>
      </w:pPr>
      <w:r w:rsidRPr="007B2E17">
        <w:rPr>
          <w:rFonts w:eastAsiaTheme="majorEastAsia" w:cstheme="majorBidi"/>
          <w:sz w:val="22"/>
        </w:rPr>
        <w:t xml:space="preserve">Eligibility is being expanded as more vaccine becomes available. For the latest list of eligible postcodes, visit: </w:t>
      </w:r>
      <w:hyperlink r:id="rId9" w:history="1">
        <w:r w:rsidRPr="007B2E17">
          <w:rPr>
            <w:rStyle w:val="Hyperlink"/>
            <w:rFonts w:eastAsiaTheme="majorEastAsia" w:cstheme="majorBidi"/>
            <w:sz w:val="22"/>
          </w:rPr>
          <w:t>www.healthywa.wa.gov.au/JEV</w:t>
        </w:r>
      </w:hyperlink>
      <w:r w:rsidRPr="007B2E17">
        <w:rPr>
          <w:rFonts w:eastAsiaTheme="majorEastAsia" w:cstheme="majorBidi"/>
          <w:sz w:val="22"/>
        </w:rPr>
        <w:t xml:space="preserve"> </w:t>
      </w:r>
    </w:p>
    <w:p w14:paraId="5B884E82" w14:textId="313DFF13" w:rsidR="0087418B" w:rsidRPr="007B2E17" w:rsidRDefault="00EC6E73" w:rsidP="0087418B">
      <w:pPr>
        <w:rPr>
          <w:rFonts w:eastAsiaTheme="majorEastAsia" w:cstheme="majorBidi"/>
          <w:sz w:val="22"/>
        </w:rPr>
      </w:pPr>
      <w:r w:rsidRPr="007B2E17">
        <w:rPr>
          <w:rFonts w:eastAsiaTheme="majorEastAsia" w:cstheme="majorBidi"/>
          <w:sz w:val="22"/>
        </w:rPr>
        <w:t>In addition</w:t>
      </w:r>
      <w:r w:rsidR="0087418B" w:rsidRPr="007B2E17">
        <w:rPr>
          <w:rFonts w:eastAsiaTheme="majorEastAsia" w:cstheme="majorBidi"/>
          <w:sz w:val="22"/>
        </w:rPr>
        <w:t>, it is recommended</w:t>
      </w:r>
      <w:r w:rsidRPr="007B2E17">
        <w:rPr>
          <w:rFonts w:eastAsiaTheme="majorEastAsia" w:cstheme="majorBidi"/>
          <w:sz w:val="22"/>
        </w:rPr>
        <w:t xml:space="preserve"> that everyone</w:t>
      </w:r>
      <w:r w:rsidR="0087418B" w:rsidRPr="007B2E17">
        <w:rPr>
          <w:rFonts w:eastAsiaTheme="majorEastAsia" w:cstheme="majorBidi"/>
          <w:sz w:val="22"/>
        </w:rPr>
        <w:t>:</w:t>
      </w:r>
    </w:p>
    <w:p w14:paraId="545AB183" w14:textId="29E88144" w:rsidR="0087418B" w:rsidRPr="007B2E17" w:rsidRDefault="0087418B" w:rsidP="0087418B">
      <w:pPr>
        <w:pStyle w:val="ListParagraph"/>
        <w:numPr>
          <w:ilvl w:val="0"/>
          <w:numId w:val="10"/>
        </w:numPr>
        <w:rPr>
          <w:rFonts w:eastAsiaTheme="majorEastAsia" w:cstheme="majorBidi"/>
          <w:sz w:val="22"/>
        </w:rPr>
      </w:pPr>
      <w:r w:rsidRPr="007B2E17">
        <w:rPr>
          <w:rFonts w:eastAsiaTheme="majorEastAsia" w:cstheme="majorBidi"/>
          <w:sz w:val="22"/>
        </w:rPr>
        <w:t>Cover up using long, loos</w:t>
      </w:r>
      <w:r w:rsidR="002B20D1" w:rsidRPr="007B2E17">
        <w:rPr>
          <w:rFonts w:eastAsiaTheme="majorEastAsia" w:cstheme="majorBidi"/>
          <w:sz w:val="22"/>
        </w:rPr>
        <w:t>e</w:t>
      </w:r>
      <w:r w:rsidRPr="007B2E17">
        <w:rPr>
          <w:rFonts w:eastAsiaTheme="majorEastAsia" w:cstheme="majorBidi"/>
          <w:sz w:val="22"/>
        </w:rPr>
        <w:t>-fitting clothing</w:t>
      </w:r>
      <w:r w:rsidR="002B20D1" w:rsidRPr="007B2E17">
        <w:rPr>
          <w:rFonts w:eastAsiaTheme="majorEastAsia" w:cstheme="majorBidi"/>
          <w:sz w:val="22"/>
        </w:rPr>
        <w:t>.</w:t>
      </w:r>
    </w:p>
    <w:p w14:paraId="71EE1B6B" w14:textId="57B3DD5A" w:rsidR="0087418B" w:rsidRPr="007B2E17" w:rsidRDefault="0087418B" w:rsidP="0087418B">
      <w:pPr>
        <w:pStyle w:val="ListParagraph"/>
        <w:numPr>
          <w:ilvl w:val="0"/>
          <w:numId w:val="10"/>
        </w:numPr>
        <w:rPr>
          <w:rFonts w:eastAsiaTheme="majorEastAsia" w:cstheme="majorBidi"/>
          <w:sz w:val="22"/>
        </w:rPr>
      </w:pPr>
      <w:r w:rsidRPr="007B2E17">
        <w:rPr>
          <w:rFonts w:eastAsiaTheme="majorEastAsia" w:cstheme="majorBidi"/>
          <w:sz w:val="22"/>
        </w:rPr>
        <w:t>Regularly apply effective mosquito repellent when outside</w:t>
      </w:r>
      <w:r w:rsidR="002B20D1" w:rsidRPr="007B2E17">
        <w:rPr>
          <w:rFonts w:eastAsiaTheme="majorEastAsia" w:cstheme="majorBidi"/>
          <w:sz w:val="22"/>
        </w:rPr>
        <w:t>.</w:t>
      </w:r>
    </w:p>
    <w:p w14:paraId="47CD8322" w14:textId="0A25C4CB" w:rsidR="0087418B" w:rsidRPr="007B2E17" w:rsidRDefault="0087418B" w:rsidP="0087418B">
      <w:pPr>
        <w:pStyle w:val="ListParagraph"/>
        <w:numPr>
          <w:ilvl w:val="0"/>
          <w:numId w:val="10"/>
        </w:numPr>
        <w:rPr>
          <w:rFonts w:eastAsiaTheme="majorEastAsia" w:cstheme="majorBidi"/>
          <w:sz w:val="22"/>
        </w:rPr>
      </w:pPr>
      <w:r w:rsidRPr="007B2E17">
        <w:rPr>
          <w:rFonts w:eastAsiaTheme="majorEastAsia" w:cstheme="majorBidi"/>
          <w:sz w:val="22"/>
        </w:rPr>
        <w:t>Remove, empty or cover water-holding containers to reduce mosquito breeding.</w:t>
      </w:r>
    </w:p>
    <w:p w14:paraId="6CBC9D37" w14:textId="326F3A18" w:rsidR="00BF40AB" w:rsidRPr="007B2E17" w:rsidRDefault="00322678" w:rsidP="00BF40AB">
      <w:pPr>
        <w:pStyle w:val="ListParagraph"/>
        <w:numPr>
          <w:ilvl w:val="0"/>
          <w:numId w:val="10"/>
        </w:numPr>
        <w:rPr>
          <w:rFonts w:eastAsiaTheme="majorEastAsia" w:cstheme="majorBidi"/>
          <w:sz w:val="22"/>
        </w:rPr>
      </w:pPr>
      <w:r w:rsidRPr="007B2E17">
        <w:rPr>
          <w:rFonts w:eastAsiaTheme="majorEastAsia" w:cstheme="majorBidi"/>
          <w:sz w:val="22"/>
        </w:rPr>
        <w:t xml:space="preserve">Cut </w:t>
      </w:r>
      <w:r w:rsidR="00EC6E73" w:rsidRPr="007B2E17">
        <w:rPr>
          <w:rFonts w:eastAsiaTheme="majorEastAsia" w:cstheme="majorBidi"/>
          <w:sz w:val="22"/>
        </w:rPr>
        <w:t xml:space="preserve">their </w:t>
      </w:r>
      <w:r w:rsidRPr="007B2E17">
        <w:rPr>
          <w:rFonts w:eastAsiaTheme="majorEastAsia" w:cstheme="majorBidi"/>
          <w:sz w:val="22"/>
        </w:rPr>
        <w:t>grass often and keep it short</w:t>
      </w:r>
      <w:r w:rsidR="00BF40AB" w:rsidRPr="007B2E17">
        <w:rPr>
          <w:rFonts w:eastAsiaTheme="majorEastAsia" w:cstheme="majorBidi"/>
          <w:sz w:val="22"/>
        </w:rPr>
        <w:t xml:space="preserve"> to stop mosquitoes sheltering around your house</w:t>
      </w:r>
    </w:p>
    <w:p w14:paraId="65FB5B2A" w14:textId="1AE84683" w:rsidR="00322678" w:rsidRPr="00E730BF" w:rsidRDefault="00322678" w:rsidP="00BF40AB">
      <w:pPr>
        <w:pStyle w:val="ListParagraph"/>
        <w:rPr>
          <w:rFonts w:eastAsiaTheme="majorEastAsia" w:cstheme="majorBidi"/>
          <w:sz w:val="22"/>
          <w:highlight w:val="yellow"/>
        </w:rPr>
      </w:pPr>
    </w:p>
    <w:p w14:paraId="09284858" w14:textId="46602A2B" w:rsidR="0057737B" w:rsidRPr="0057737B" w:rsidRDefault="0057737B" w:rsidP="00D50CE9">
      <w:pPr>
        <w:pStyle w:val="Heading2"/>
        <w:rPr>
          <w:rFonts w:cs="Arial"/>
          <w:b w:val="0"/>
          <w:bCs w:val="0"/>
          <w:color w:val="131313"/>
          <w:sz w:val="22"/>
          <w:szCs w:val="22"/>
        </w:rPr>
      </w:pPr>
      <w:r w:rsidRPr="0057737B">
        <w:rPr>
          <w:rFonts w:cs="Arial"/>
          <w:b w:val="0"/>
          <w:bCs w:val="0"/>
          <w:color w:val="131313"/>
          <w:sz w:val="22"/>
          <w:szCs w:val="22"/>
        </w:rPr>
        <w:t>For more information, visit the </w:t>
      </w:r>
      <w:hyperlink r:id="rId10" w:history="1">
        <w:r w:rsidRPr="0057737B">
          <w:rPr>
            <w:rStyle w:val="Hyperlink"/>
            <w:rFonts w:cs="Arial"/>
            <w:b w:val="0"/>
            <w:bCs w:val="0"/>
            <w:color w:val="0088CC"/>
            <w:sz w:val="22"/>
            <w:szCs w:val="22"/>
          </w:rPr>
          <w:t>Japanese encephalitis: Information for local government and industry</w:t>
        </w:r>
      </w:hyperlink>
      <w:r w:rsidRPr="0057737B">
        <w:rPr>
          <w:rFonts w:cs="Arial"/>
          <w:b w:val="0"/>
          <w:bCs w:val="0"/>
          <w:color w:val="131313"/>
          <w:sz w:val="22"/>
          <w:szCs w:val="22"/>
        </w:rPr>
        <w:t> page.</w:t>
      </w:r>
    </w:p>
    <w:p w14:paraId="7C26DEE2" w14:textId="0F7EA90E" w:rsidR="00D50CE9" w:rsidRDefault="00D50CE9" w:rsidP="00D50CE9">
      <w:pPr>
        <w:pStyle w:val="Heading2"/>
      </w:pPr>
      <w:r>
        <w:t>Campaign materials</w:t>
      </w:r>
    </w:p>
    <w:p w14:paraId="4E0F4D89" w14:textId="36D0A2BB" w:rsidR="00193766" w:rsidRDefault="00D50CE9" w:rsidP="00D50CE9">
      <w:pPr>
        <w:spacing w:before="120" w:after="120" w:line="300" w:lineRule="atLeast"/>
        <w:rPr>
          <w:sz w:val="22"/>
          <w:szCs w:val="20"/>
        </w:rPr>
      </w:pPr>
      <w:r w:rsidRPr="009B7A75">
        <w:rPr>
          <w:sz w:val="22"/>
          <w:szCs w:val="20"/>
        </w:rPr>
        <w:t xml:space="preserve">This toolkit includes </w:t>
      </w:r>
      <w:r w:rsidR="0087418B" w:rsidRPr="009B7A75">
        <w:rPr>
          <w:sz w:val="22"/>
          <w:szCs w:val="20"/>
        </w:rPr>
        <w:t xml:space="preserve">posters and </w:t>
      </w:r>
      <w:r w:rsidRPr="009B7A75">
        <w:rPr>
          <w:sz w:val="22"/>
          <w:szCs w:val="20"/>
        </w:rPr>
        <w:t xml:space="preserve">social media graphics </w:t>
      </w:r>
      <w:r w:rsidR="0087418B" w:rsidRPr="009B7A75">
        <w:rPr>
          <w:sz w:val="22"/>
          <w:szCs w:val="20"/>
        </w:rPr>
        <w:t>with suggested</w:t>
      </w:r>
      <w:r w:rsidRPr="009B7A75">
        <w:rPr>
          <w:sz w:val="22"/>
          <w:szCs w:val="20"/>
        </w:rPr>
        <w:t xml:space="preserve"> messaging for you to share to help us to reach our intended target audiences. </w:t>
      </w:r>
    </w:p>
    <w:p w14:paraId="0196B7FC" w14:textId="77777777" w:rsidR="0057737B" w:rsidRPr="0057737B" w:rsidRDefault="0057737B" w:rsidP="0057737B">
      <w:pPr>
        <w:spacing w:before="100" w:beforeAutospacing="1" w:after="100" w:afterAutospacing="1"/>
        <w:rPr>
          <w:sz w:val="22"/>
          <w:szCs w:val="20"/>
        </w:rPr>
      </w:pPr>
      <w:r w:rsidRPr="0057737B">
        <w:rPr>
          <w:sz w:val="22"/>
          <w:szCs w:val="20"/>
        </w:rPr>
        <w:t>To download individual assets, click on the asset. This will open a new page. Once loaded, right click the image and select 'save'.</w:t>
      </w:r>
    </w:p>
    <w:p w14:paraId="4AE22065" w14:textId="17B1F872" w:rsidR="00D50CE9" w:rsidRPr="009B7A75" w:rsidRDefault="00D50CE9" w:rsidP="00D50CE9">
      <w:pPr>
        <w:spacing w:before="120" w:after="120" w:line="300" w:lineRule="atLeast"/>
        <w:rPr>
          <w:sz w:val="22"/>
          <w:szCs w:val="20"/>
        </w:rPr>
      </w:pPr>
      <w:r w:rsidRPr="009B7A75">
        <w:rPr>
          <w:sz w:val="22"/>
          <w:szCs w:val="20"/>
        </w:rPr>
        <w:lastRenderedPageBreak/>
        <w:t>Please be in touch if you need alternative formats</w:t>
      </w:r>
      <w:r w:rsidR="0057737B">
        <w:rPr>
          <w:sz w:val="22"/>
          <w:szCs w:val="20"/>
        </w:rPr>
        <w:t xml:space="preserve"> or versions based on unique needs of your audience</w:t>
      </w:r>
      <w:r w:rsidRPr="009B7A75">
        <w:rPr>
          <w:sz w:val="22"/>
          <w:szCs w:val="20"/>
        </w:rPr>
        <w:t xml:space="preserve"> at </w:t>
      </w:r>
      <w:hyperlink r:id="rId11" w:history="1">
        <w:r w:rsidRPr="009B7A75">
          <w:rPr>
            <w:rStyle w:val="Hyperlink"/>
            <w:sz w:val="22"/>
            <w:szCs w:val="20"/>
          </w:rPr>
          <w:t>communications@health.wa.gov.au</w:t>
        </w:r>
      </w:hyperlink>
      <w:r w:rsidRPr="009B7A75">
        <w:rPr>
          <w:sz w:val="22"/>
          <w:szCs w:val="20"/>
        </w:rPr>
        <w:t xml:space="preserve"> </w:t>
      </w:r>
    </w:p>
    <w:p w14:paraId="75AEBFDA" w14:textId="0F152D9C" w:rsidR="00D50CE9" w:rsidRPr="0087418B" w:rsidRDefault="00D50CE9" w:rsidP="0087418B">
      <w:pPr>
        <w:spacing w:before="120" w:after="120" w:line="300" w:lineRule="atLeast"/>
      </w:pPr>
      <w:r w:rsidRPr="009B7A75">
        <w:rPr>
          <w:sz w:val="22"/>
          <w:szCs w:val="20"/>
        </w:rPr>
        <w:t>Thank</w:t>
      </w:r>
      <w:r w:rsidR="0040677E" w:rsidRPr="009B7A75">
        <w:rPr>
          <w:sz w:val="22"/>
          <w:szCs w:val="20"/>
        </w:rPr>
        <w:t xml:space="preserve"> you</w:t>
      </w:r>
      <w:r w:rsidRPr="009B7A75">
        <w:rPr>
          <w:sz w:val="22"/>
          <w:szCs w:val="20"/>
        </w:rPr>
        <w:t xml:space="preserve"> for your support</w:t>
      </w:r>
      <w:r w:rsidRPr="00D50CE9">
        <w:t>.</w:t>
      </w:r>
    </w:p>
    <w:p w14:paraId="5E87CA44" w14:textId="2E57B45B" w:rsidR="00DF763F" w:rsidRPr="003F49EF" w:rsidRDefault="00DF763F" w:rsidP="00DF763F">
      <w:pPr>
        <w:pStyle w:val="Heading2"/>
      </w:pPr>
      <w:r w:rsidRPr="003F49EF">
        <w:t>Social media</w:t>
      </w:r>
    </w:p>
    <w:p w14:paraId="4F5D1C77" w14:textId="79AD07CC" w:rsidR="00127EBE" w:rsidRDefault="00127EBE" w:rsidP="00D50CE9">
      <w:pPr>
        <w:pStyle w:val="Heading3"/>
      </w:pPr>
      <w:r>
        <w:t>Priority groups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56"/>
        <w:gridCol w:w="7280"/>
      </w:tblGrid>
      <w:tr w:rsidR="00AD7BA5" w14:paraId="13947FFD" w14:textId="77777777" w:rsidTr="00F97105">
        <w:tc>
          <w:tcPr>
            <w:tcW w:w="3256" w:type="dxa"/>
            <w:shd w:val="clear" w:color="auto" w:fill="D9D9D9" w:themeFill="background1" w:themeFillShade="D9"/>
          </w:tcPr>
          <w:p w14:paraId="0D130EF4" w14:textId="41A9053D" w:rsidR="00127EBE" w:rsidRPr="00F97105" w:rsidRDefault="00127EBE" w:rsidP="00127EBE">
            <w:pPr>
              <w:spacing w:after="0"/>
              <w:jc w:val="center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Tile</w:t>
            </w:r>
          </w:p>
        </w:tc>
        <w:tc>
          <w:tcPr>
            <w:tcW w:w="7280" w:type="dxa"/>
            <w:shd w:val="clear" w:color="auto" w:fill="D9D9D9" w:themeFill="background1" w:themeFillShade="D9"/>
          </w:tcPr>
          <w:p w14:paraId="2F315B9E" w14:textId="65A3385F" w:rsidR="00127EBE" w:rsidRPr="00F97105" w:rsidRDefault="00127EBE" w:rsidP="00127EBE">
            <w:pPr>
              <w:spacing w:after="0"/>
              <w:jc w:val="center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Suggested post copy</w:t>
            </w:r>
          </w:p>
        </w:tc>
      </w:tr>
      <w:tr w:rsidR="00AD7BA5" w14:paraId="2A31C692" w14:textId="77777777" w:rsidTr="00F97105">
        <w:tc>
          <w:tcPr>
            <w:tcW w:w="3256" w:type="dxa"/>
          </w:tcPr>
          <w:p w14:paraId="42FEBA3E" w14:textId="7B667EC3" w:rsidR="00127EBE" w:rsidRPr="00F97105" w:rsidRDefault="00AD7BA5" w:rsidP="00127EBE">
            <w:pPr>
              <w:rPr>
                <w:rFonts w:cs="Arial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61A03D7" wp14:editId="4C8120FE">
                  <wp:extent cx="1838325" cy="1856173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943" cy="1879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666519B8" w14:textId="4E321084" w:rsidR="00F97105" w:rsidRPr="00F97105" w:rsidRDefault="00F97105" w:rsidP="00F97105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>Japanese encephalitis virus (JEV) is transmitted through the bite of an infected mosquito</w:t>
            </w:r>
            <w:r w:rsidR="00EF50F3">
              <w:rPr>
                <w:rFonts w:cs="Arial"/>
                <w:sz w:val="22"/>
              </w:rPr>
              <w:t xml:space="preserve"> and can make you very sick</w:t>
            </w:r>
            <w:r w:rsidRPr="00F97105">
              <w:rPr>
                <w:rFonts w:cs="Arial"/>
                <w:sz w:val="22"/>
              </w:rPr>
              <w:t xml:space="preserve">. </w:t>
            </w:r>
            <w:r w:rsidRPr="00F97105">
              <w:rPr>
                <w:rFonts w:ascii="Segoe UI Emoji" w:hAnsi="Segoe UI Emoji" w:cs="Segoe UI Emoji"/>
                <w:sz w:val="22"/>
              </w:rPr>
              <w:t>🦟</w:t>
            </w:r>
          </w:p>
          <w:p w14:paraId="6324EC4A" w14:textId="3566D398" w:rsidR="00CD1751" w:rsidRPr="007B2E17" w:rsidRDefault="00CD1751" w:rsidP="00F97105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The virus has been detected in the Kimberley and Pilbara.</w:t>
            </w:r>
          </w:p>
          <w:p w14:paraId="2BF2A2DF" w14:textId="316DF98E" w:rsidR="00F97105" w:rsidRPr="007B2E17" w:rsidRDefault="00632FC9" w:rsidP="00F97105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This means that there</w:t>
            </w:r>
            <w:r w:rsidR="00F97105" w:rsidRPr="007B2E17">
              <w:rPr>
                <w:rFonts w:cs="Arial"/>
                <w:sz w:val="22"/>
              </w:rPr>
              <w:t xml:space="preserve"> is an increased risk that mosquitoes </w:t>
            </w:r>
            <w:r w:rsidR="002A4D83" w:rsidRPr="007B2E17">
              <w:rPr>
                <w:rFonts w:cs="Arial"/>
                <w:sz w:val="22"/>
              </w:rPr>
              <w:t xml:space="preserve">are </w:t>
            </w:r>
            <w:r w:rsidR="00F97105" w:rsidRPr="007B2E17">
              <w:rPr>
                <w:rFonts w:cs="Arial"/>
                <w:sz w:val="22"/>
              </w:rPr>
              <w:t xml:space="preserve">carrying </w:t>
            </w:r>
            <w:r w:rsidR="002A4D83" w:rsidRPr="007B2E17">
              <w:rPr>
                <w:rFonts w:cs="Arial"/>
                <w:sz w:val="22"/>
              </w:rPr>
              <w:t>the virus</w:t>
            </w:r>
            <w:r w:rsidR="00322678" w:rsidRPr="007B2E17">
              <w:rPr>
                <w:rFonts w:cs="Arial"/>
                <w:sz w:val="22"/>
              </w:rPr>
              <w:t xml:space="preserve"> </w:t>
            </w:r>
            <w:r w:rsidR="00F97105" w:rsidRPr="007B2E17">
              <w:rPr>
                <w:rFonts w:cs="Arial"/>
                <w:sz w:val="22"/>
              </w:rPr>
              <w:t>this year</w:t>
            </w:r>
            <w:r w:rsidR="00F97105" w:rsidRPr="007B2E17">
              <w:rPr>
                <w:rFonts w:eastAsia="Calibri" w:cs="Arial"/>
                <w:sz w:val="22"/>
              </w:rPr>
              <w:t>.</w:t>
            </w:r>
          </w:p>
          <w:p w14:paraId="165F1CAE" w14:textId="1FF4F48F" w:rsidR="00F97105" w:rsidRPr="007B2E17" w:rsidRDefault="00F97105" w:rsidP="00F97105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Protect yourself to avoid serious illness.</w:t>
            </w:r>
          </w:p>
          <w:p w14:paraId="59DC069E" w14:textId="1356C311" w:rsidR="00F97105" w:rsidRPr="007B2E17" w:rsidRDefault="00F97105" w:rsidP="00F97105">
            <w:pPr>
              <w:pStyle w:val="Answer"/>
              <w:spacing w:beforeLines="60" w:before="144" w:afterLines="60" w:after="144" w:line="300" w:lineRule="atLeast"/>
              <w:rPr>
                <w:rFonts w:eastAsiaTheme="minorEastAsia" w:cs="Arial"/>
                <w:sz w:val="22"/>
                <w:szCs w:val="22"/>
                <w:lang w:val="en-AU" w:eastAsia="en-US"/>
              </w:rPr>
            </w:pPr>
            <w:r w:rsidRPr="007B2E17">
              <w:rPr>
                <w:rFonts w:ascii="Segoe UI Emoji" w:eastAsiaTheme="minorEastAsia" w:hAnsi="Segoe UI Emoji" w:cs="Segoe UI Emoji"/>
                <w:sz w:val="22"/>
                <w:szCs w:val="22"/>
                <w:lang w:val="en-AU" w:eastAsia="en-US"/>
              </w:rPr>
              <w:t>✅</w:t>
            </w:r>
            <w:r w:rsidRPr="007B2E17">
              <w:rPr>
                <w:rFonts w:eastAsiaTheme="minorEastAsia" w:cs="Arial"/>
                <w:sz w:val="22"/>
                <w:szCs w:val="22"/>
                <w:lang w:val="en-AU" w:eastAsia="en-US"/>
              </w:rPr>
              <w:t xml:space="preserve"> Cover </w:t>
            </w:r>
            <w:r w:rsidRPr="007B2E17">
              <w:rPr>
                <w:rFonts w:cs="Arial"/>
                <w:sz w:val="22"/>
                <w:szCs w:val="22"/>
              </w:rPr>
              <w:t>u</w:t>
            </w:r>
            <w:r w:rsidRPr="007B2E17">
              <w:rPr>
                <w:rFonts w:eastAsiaTheme="minorEastAsia" w:cs="Arial"/>
                <w:sz w:val="22"/>
                <w:szCs w:val="22"/>
                <w:lang w:val="en-AU" w:eastAsia="en-US"/>
              </w:rPr>
              <w:t>p</w:t>
            </w:r>
            <w:r w:rsidRPr="007B2E17">
              <w:rPr>
                <w:rFonts w:cs="Arial"/>
                <w:sz w:val="22"/>
                <w:szCs w:val="22"/>
              </w:rPr>
              <w:t xml:space="preserve"> </w:t>
            </w:r>
            <w:r w:rsidRPr="007B2E17">
              <w:rPr>
                <w:rFonts w:ascii="Segoe UI Emoji" w:eastAsiaTheme="minorEastAsia" w:hAnsi="Segoe UI Emoji" w:cs="Segoe UI Emoji"/>
                <w:sz w:val="22"/>
                <w:szCs w:val="22"/>
                <w:lang w:val="en-AU" w:eastAsia="en-US"/>
              </w:rPr>
              <w:t>💁</w:t>
            </w:r>
            <w:r w:rsidRPr="007B2E17">
              <w:rPr>
                <w:rFonts w:eastAsiaTheme="minorEastAsia" w:cs="Arial"/>
                <w:sz w:val="22"/>
                <w:szCs w:val="22"/>
                <w:lang w:val="en-AU" w:eastAsia="en-US"/>
              </w:rPr>
              <w:t>‍♀️ Wear long, loose-fitting, light-coloured clothing.</w:t>
            </w:r>
          </w:p>
          <w:p w14:paraId="68F6B935" w14:textId="1EEFEE9B" w:rsidR="00F97105" w:rsidRPr="007B2E17" w:rsidRDefault="00F97105" w:rsidP="00F97105">
            <w:pPr>
              <w:rPr>
                <w:rFonts w:cs="Arial"/>
                <w:sz w:val="22"/>
              </w:rPr>
            </w:pPr>
            <w:r w:rsidRPr="007B2E17">
              <w:rPr>
                <w:rFonts w:ascii="Segoe UI Emoji" w:hAnsi="Segoe UI Emoji" w:cs="Segoe UI Emoji"/>
                <w:sz w:val="22"/>
              </w:rPr>
              <w:t>✅</w:t>
            </w:r>
            <w:r w:rsidRPr="007B2E17">
              <w:rPr>
                <w:rFonts w:cs="Arial"/>
                <w:sz w:val="22"/>
              </w:rPr>
              <w:t xml:space="preserve"> </w:t>
            </w:r>
            <w:r w:rsidR="00EF1F57" w:rsidRPr="007B2E17">
              <w:rPr>
                <w:rFonts w:cs="Arial"/>
                <w:sz w:val="22"/>
              </w:rPr>
              <w:t>Repel</w:t>
            </w:r>
            <w:r w:rsidRPr="007B2E17">
              <w:rPr>
                <w:rFonts w:cs="Arial"/>
                <w:sz w:val="22"/>
              </w:rPr>
              <w:t xml:space="preserve"> </w:t>
            </w:r>
            <w:r w:rsidRPr="007B2E17">
              <w:rPr>
                <w:rFonts w:ascii="Segoe UI Emoji" w:hAnsi="Segoe UI Emoji" w:cs="Segoe UI Emoji"/>
                <w:sz w:val="22"/>
              </w:rPr>
              <w:t>🦟</w:t>
            </w:r>
            <w:r w:rsidRPr="007B2E17">
              <w:rPr>
                <w:rFonts w:cs="Arial"/>
                <w:sz w:val="22"/>
              </w:rPr>
              <w:t xml:space="preserve"> </w:t>
            </w:r>
            <w:r w:rsidR="00B87956" w:rsidRPr="007B2E17">
              <w:rPr>
                <w:rFonts w:cs="Arial"/>
                <w:sz w:val="22"/>
              </w:rPr>
              <w:t>A</w:t>
            </w:r>
            <w:r w:rsidRPr="007B2E17">
              <w:rPr>
                <w:rFonts w:cs="Arial"/>
                <w:sz w:val="22"/>
              </w:rPr>
              <w:t>pply</w:t>
            </w:r>
            <w:r w:rsidR="00B87956" w:rsidRPr="007B2E17">
              <w:rPr>
                <w:rFonts w:cs="Arial"/>
                <w:sz w:val="22"/>
              </w:rPr>
              <w:t xml:space="preserve"> an</w:t>
            </w:r>
            <w:r w:rsidRPr="007B2E17">
              <w:rPr>
                <w:rFonts w:cs="Arial"/>
                <w:sz w:val="22"/>
              </w:rPr>
              <w:t xml:space="preserve"> insect repellent evenly to exposed skin, contain</w:t>
            </w:r>
            <w:r w:rsidR="00B87956" w:rsidRPr="007B2E17">
              <w:rPr>
                <w:rFonts w:cs="Arial"/>
                <w:sz w:val="22"/>
              </w:rPr>
              <w:t>ing</w:t>
            </w:r>
            <w:r w:rsidRPr="007B2E17">
              <w:rPr>
                <w:rFonts w:cs="Arial"/>
                <w:sz w:val="22"/>
              </w:rPr>
              <w:t xml:space="preserve"> DEET (diethyltoluamide), picaridin or p-menthane-3,8-diol (PMD), also known as oil of lemon eucalyptus (OLE).</w:t>
            </w:r>
          </w:p>
          <w:p w14:paraId="5C2C0FFA" w14:textId="5CD06E1E" w:rsidR="00F97105" w:rsidRPr="007B2E17" w:rsidRDefault="00F97105" w:rsidP="00F97105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Clean up </w:t>
            </w:r>
            <w:r w:rsidRPr="007B2E17">
              <w:rPr>
                <w:rFonts w:ascii="Segoe UI Emoji" w:hAnsi="Segoe UI Emoji" w:cs="Segoe UI Emoji"/>
                <w:bCs/>
                <w:sz w:val="22"/>
              </w:rPr>
              <w:t>🚮</w:t>
            </w:r>
            <w:r w:rsidRPr="007B2E17">
              <w:rPr>
                <w:rFonts w:cs="Arial"/>
                <w:bCs/>
                <w:sz w:val="22"/>
              </w:rPr>
              <w:t xml:space="preserve"> Reduce mosquito breeding by removing, emptying or covering water-holding containers</w:t>
            </w:r>
            <w:r w:rsidR="00EF1F57" w:rsidRPr="007B2E17">
              <w:rPr>
                <w:rFonts w:cs="Arial"/>
                <w:bCs/>
                <w:sz w:val="22"/>
              </w:rPr>
              <w:t xml:space="preserve"> or puddles</w:t>
            </w:r>
            <w:r w:rsidRPr="007B2E17">
              <w:rPr>
                <w:rFonts w:cs="Arial"/>
                <w:bCs/>
                <w:sz w:val="22"/>
              </w:rPr>
              <w:t>.</w:t>
            </w:r>
          </w:p>
          <w:p w14:paraId="75640F49" w14:textId="1C541529" w:rsidR="00912C08" w:rsidRPr="007B2E17" w:rsidRDefault="00912C08" w:rsidP="00F97105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 Cut your grass 🌱</w:t>
            </w:r>
            <w:r w:rsidR="005970A6" w:rsidRPr="007B2E17">
              <w:rPr>
                <w:rFonts w:ascii="Segoe UI Emoji" w:hAnsi="Segoe UI Emoji" w:cs="Segoe UI Emoji"/>
                <w:bCs/>
                <w:sz w:val="22"/>
              </w:rPr>
              <w:t xml:space="preserve"> keep it </w:t>
            </w:r>
            <w:r w:rsidRPr="007B2E17">
              <w:rPr>
                <w:rFonts w:ascii="Segoe UI Emoji" w:hAnsi="Segoe UI Emoji" w:cs="Segoe UI Emoji"/>
                <w:bCs/>
                <w:sz w:val="22"/>
              </w:rPr>
              <w:t>short</w:t>
            </w:r>
            <w:r w:rsidR="005970A6" w:rsidRPr="007B2E17">
              <w:rPr>
                <w:rFonts w:ascii="Segoe UI Emoji" w:hAnsi="Segoe UI Emoji" w:cs="Segoe UI Emoji"/>
                <w:bCs/>
                <w:sz w:val="22"/>
              </w:rPr>
              <w:t xml:space="preserve"> to prevent mosquitoes hanging around your home and backyard</w:t>
            </w:r>
            <w:r w:rsidRPr="007B2E17">
              <w:rPr>
                <w:rFonts w:ascii="Segoe UI Emoji" w:hAnsi="Segoe UI Emoji" w:cs="Segoe UI Emoji"/>
                <w:bCs/>
                <w:sz w:val="22"/>
              </w:rPr>
              <w:t xml:space="preserve">.  </w:t>
            </w:r>
          </w:p>
          <w:p w14:paraId="216DCEFA" w14:textId="128C6DB6" w:rsidR="00F97105" w:rsidRPr="007B2E17" w:rsidRDefault="00F97105" w:rsidP="00F97105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Get </w:t>
            </w:r>
            <w:r w:rsidR="006E6A02" w:rsidRPr="007B2E17">
              <w:rPr>
                <w:rFonts w:cs="Arial"/>
                <w:bCs/>
                <w:sz w:val="22"/>
              </w:rPr>
              <w:t xml:space="preserve">the </w:t>
            </w:r>
            <w:r w:rsidR="007501CE" w:rsidRPr="007B2E17">
              <w:rPr>
                <w:rFonts w:cs="Arial"/>
                <w:bCs/>
                <w:sz w:val="22"/>
              </w:rPr>
              <w:t xml:space="preserve">JEV </w:t>
            </w:r>
            <w:r w:rsidR="006E6A02" w:rsidRPr="007B2E17">
              <w:rPr>
                <w:rFonts w:cs="Arial"/>
                <w:bCs/>
                <w:sz w:val="22"/>
              </w:rPr>
              <w:t>vaccine</w:t>
            </w:r>
            <w:r w:rsidRPr="007B2E17">
              <w:rPr>
                <w:rFonts w:cs="Arial"/>
                <w:bCs/>
                <w:sz w:val="22"/>
              </w:rPr>
              <w:t xml:space="preserve"> </w:t>
            </w:r>
            <w:r w:rsidRPr="007B2E17">
              <w:rPr>
                <w:rFonts w:ascii="Segoe UI Emoji" w:eastAsia="Calibri" w:hAnsi="Segoe UI Emoji" w:cs="Segoe UI Emoji"/>
                <w:sz w:val="22"/>
              </w:rPr>
              <w:t>💉</w:t>
            </w:r>
            <w:r w:rsidRPr="007B2E17">
              <w:rPr>
                <w:rFonts w:cs="Arial"/>
                <w:bCs/>
                <w:sz w:val="22"/>
              </w:rPr>
              <w:t xml:space="preserve"> </w:t>
            </w:r>
            <w:r w:rsidRPr="007B2E17">
              <w:rPr>
                <w:rFonts w:eastAsia="Calibri" w:cs="Arial"/>
                <w:sz w:val="22"/>
              </w:rPr>
              <w:t>Talk to your GP or health worker about the effective and long-lasting JEV vaccine.</w:t>
            </w:r>
          </w:p>
          <w:p w14:paraId="413BB23E" w14:textId="54EA1745" w:rsidR="00127EBE" w:rsidRPr="00F97105" w:rsidRDefault="00F97105" w:rsidP="00127EBE">
            <w:pPr>
              <w:spacing w:line="257" w:lineRule="auto"/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healthywa.wa.gov.au/JEV</w:t>
            </w:r>
            <w:r w:rsidRPr="00F97105">
              <w:rPr>
                <w:rFonts w:cs="Arial"/>
                <w:sz w:val="22"/>
              </w:rPr>
              <w:t xml:space="preserve"> </w:t>
            </w:r>
          </w:p>
        </w:tc>
      </w:tr>
      <w:tr w:rsidR="00AD7BA5" w14:paraId="74D2547C" w14:textId="77777777" w:rsidTr="00F97105">
        <w:tc>
          <w:tcPr>
            <w:tcW w:w="3256" w:type="dxa"/>
          </w:tcPr>
          <w:p w14:paraId="759443C4" w14:textId="77777777" w:rsidR="00CF0C20" w:rsidRDefault="0074141B" w:rsidP="00CF0C2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EBA305" wp14:editId="08CCE5A8">
                  <wp:extent cx="919461" cy="91440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174" cy="964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A2B8A01" wp14:editId="2C88C662">
                  <wp:extent cx="885825" cy="885825"/>
                  <wp:effectExtent l="0" t="0" r="9525" b="952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2A9905" w14:textId="003D37CD" w:rsidR="0074141B" w:rsidRDefault="0074141B" w:rsidP="00CF0C2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7E2206" wp14:editId="510049D0">
                  <wp:extent cx="895350" cy="898636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1537" cy="924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6956139" wp14:editId="1C1FF6DA">
                  <wp:extent cx="904875" cy="899884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808" cy="1061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9264ED" w14:textId="75C637A4" w:rsidR="00EF1F57" w:rsidRDefault="00EF1F57" w:rsidP="00CF0C2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FF01BA" wp14:editId="427CD62B">
                  <wp:extent cx="895350" cy="897002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835" cy="915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7BA5">
              <w:rPr>
                <w:noProof/>
              </w:rPr>
              <w:t xml:space="preserve"> </w:t>
            </w:r>
            <w:r w:rsidR="00AD7BA5">
              <w:rPr>
                <w:noProof/>
              </w:rPr>
              <w:drawing>
                <wp:inline distT="0" distB="0" distL="0" distR="0" wp14:anchorId="3072075B" wp14:editId="6126D5E4">
                  <wp:extent cx="885825" cy="893451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476" cy="947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78E19A" w14:textId="0AC914AB" w:rsidR="00EF1F57" w:rsidRPr="00F97105" w:rsidRDefault="00EF1F57" w:rsidP="00CF0C20">
            <w:pPr>
              <w:rPr>
                <w:rFonts w:cs="Arial"/>
                <w:noProof/>
                <w:sz w:val="22"/>
              </w:rPr>
            </w:pPr>
          </w:p>
        </w:tc>
        <w:tc>
          <w:tcPr>
            <w:tcW w:w="7280" w:type="dxa"/>
          </w:tcPr>
          <w:p w14:paraId="0D7FDE11" w14:textId="24FA2ABE" w:rsidR="00F97105" w:rsidRPr="007B2E17" w:rsidRDefault="00F97105" w:rsidP="00F97105">
            <w:pPr>
              <w:spacing w:line="257" w:lineRule="auto"/>
              <w:rPr>
                <w:rFonts w:eastAsia="Calibri" w:cs="Arial"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 xml:space="preserve">Mosquitoes in WA can transmit a range of serious diseases. </w:t>
            </w:r>
          </w:p>
          <w:p w14:paraId="7D76E4AD" w14:textId="07A78B02" w:rsidR="00F97105" w:rsidRPr="007B2E17" w:rsidRDefault="00F97105" w:rsidP="00F97105">
            <w:pPr>
              <w:spacing w:line="257" w:lineRule="auto"/>
              <w:rPr>
                <w:rFonts w:eastAsia="Calibri" w:cs="Arial"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 xml:space="preserve">This year, there is an increased risk that </w:t>
            </w:r>
            <w:r w:rsidR="00211F98" w:rsidRPr="007B2E17">
              <w:rPr>
                <w:rFonts w:eastAsia="Calibri" w:cs="Arial"/>
                <w:sz w:val="22"/>
              </w:rPr>
              <w:t xml:space="preserve">mosquitoes </w:t>
            </w:r>
            <w:r w:rsidRPr="007B2E17">
              <w:rPr>
                <w:rFonts w:eastAsia="Calibri" w:cs="Arial"/>
                <w:sz w:val="22"/>
              </w:rPr>
              <w:t>may also be carrying Japanese encephalitis virus (JEV).</w:t>
            </w:r>
          </w:p>
          <w:p w14:paraId="552FAB05" w14:textId="4286ADEA" w:rsidR="00F97105" w:rsidRPr="007B2E17" w:rsidRDefault="00F97105" w:rsidP="00F97105">
            <w:pPr>
              <w:spacing w:line="257" w:lineRule="auto"/>
              <w:rPr>
                <w:rFonts w:eastAsia="Calibri" w:cs="Arial"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>If you live in the Kimberley</w:t>
            </w:r>
            <w:r w:rsidR="00CD1751" w:rsidRPr="007B2E17">
              <w:rPr>
                <w:rFonts w:eastAsia="Calibri" w:cs="Arial"/>
                <w:sz w:val="22"/>
              </w:rPr>
              <w:t xml:space="preserve"> or the Pilbara</w:t>
            </w:r>
            <w:r w:rsidRPr="007B2E17">
              <w:rPr>
                <w:rFonts w:eastAsia="Calibri" w:cs="Arial"/>
                <w:sz w:val="22"/>
              </w:rPr>
              <w:t xml:space="preserve">, </w:t>
            </w:r>
            <w:r w:rsidR="007501CE" w:rsidRPr="007B2E17">
              <w:rPr>
                <w:rFonts w:eastAsia="Calibri" w:cs="Arial"/>
                <w:sz w:val="22"/>
              </w:rPr>
              <w:t>t</w:t>
            </w:r>
            <w:r w:rsidR="007501CE" w:rsidRPr="007B2E17">
              <w:rPr>
                <w:rFonts w:cs="Arial"/>
                <w:sz w:val="22"/>
              </w:rPr>
              <w:t xml:space="preserve">here are </w:t>
            </w:r>
            <w:r w:rsidR="00190FC7" w:rsidRPr="007B2E17">
              <w:rPr>
                <w:rFonts w:cs="Arial"/>
                <w:sz w:val="22"/>
              </w:rPr>
              <w:t xml:space="preserve">five </w:t>
            </w:r>
            <w:r w:rsidR="007501CE" w:rsidRPr="007B2E17">
              <w:rPr>
                <w:rFonts w:cs="Arial"/>
                <w:sz w:val="22"/>
              </w:rPr>
              <w:t>things you can do to keep safe</w:t>
            </w:r>
            <w:r w:rsidRPr="007B2E17">
              <w:rPr>
                <w:rFonts w:eastAsia="Calibri" w:cs="Arial"/>
                <w:sz w:val="22"/>
              </w:rPr>
              <w:t>:</w:t>
            </w:r>
          </w:p>
          <w:p w14:paraId="24C34566" w14:textId="684D64FA" w:rsidR="00EF1F57" w:rsidRPr="007B2E17" w:rsidRDefault="00EF1F57" w:rsidP="00EF1F57">
            <w:pPr>
              <w:pStyle w:val="Answer"/>
              <w:spacing w:beforeLines="60" w:before="144" w:afterLines="60" w:after="144" w:line="300" w:lineRule="atLeast"/>
              <w:rPr>
                <w:rFonts w:eastAsiaTheme="minorEastAsia" w:cs="Arial"/>
                <w:sz w:val="22"/>
                <w:szCs w:val="22"/>
                <w:lang w:val="en-AU" w:eastAsia="en-US"/>
              </w:rPr>
            </w:pPr>
            <w:r w:rsidRPr="007B2E17">
              <w:rPr>
                <w:rFonts w:ascii="Segoe UI Emoji" w:eastAsiaTheme="minorEastAsia" w:hAnsi="Segoe UI Emoji" w:cs="Segoe UI Emoji"/>
                <w:sz w:val="22"/>
                <w:szCs w:val="22"/>
                <w:lang w:val="en-AU" w:eastAsia="en-US"/>
              </w:rPr>
              <w:t>✅</w:t>
            </w:r>
            <w:r w:rsidRPr="007B2E17">
              <w:rPr>
                <w:rFonts w:eastAsiaTheme="minorEastAsia" w:cs="Arial"/>
                <w:sz w:val="22"/>
                <w:szCs w:val="22"/>
                <w:lang w:val="en-AU" w:eastAsia="en-US"/>
              </w:rPr>
              <w:t xml:space="preserve"> Cover </w:t>
            </w:r>
            <w:r w:rsidRPr="007B2E17">
              <w:rPr>
                <w:rFonts w:cs="Arial"/>
                <w:sz w:val="22"/>
                <w:szCs w:val="22"/>
              </w:rPr>
              <w:t>u</w:t>
            </w:r>
            <w:r w:rsidRPr="007B2E17">
              <w:rPr>
                <w:rFonts w:eastAsiaTheme="minorEastAsia" w:cs="Arial"/>
                <w:sz w:val="22"/>
                <w:szCs w:val="22"/>
                <w:lang w:val="en-AU" w:eastAsia="en-US"/>
              </w:rPr>
              <w:t>p</w:t>
            </w:r>
            <w:r w:rsidRPr="007B2E17">
              <w:rPr>
                <w:rFonts w:cs="Arial"/>
                <w:sz w:val="22"/>
                <w:szCs w:val="22"/>
              </w:rPr>
              <w:t xml:space="preserve"> </w:t>
            </w:r>
          </w:p>
          <w:p w14:paraId="724A2042" w14:textId="7C27B285" w:rsidR="00EF1F57" w:rsidRPr="007B2E17" w:rsidRDefault="00EF1F57" w:rsidP="00EF1F57">
            <w:pPr>
              <w:rPr>
                <w:rFonts w:cs="Arial"/>
                <w:sz w:val="22"/>
              </w:rPr>
            </w:pPr>
            <w:r w:rsidRPr="007B2E17">
              <w:rPr>
                <w:rFonts w:ascii="Segoe UI Emoji" w:hAnsi="Segoe UI Emoji" w:cs="Segoe UI Emoji"/>
                <w:sz w:val="22"/>
              </w:rPr>
              <w:t>✅</w:t>
            </w:r>
            <w:r w:rsidRPr="007B2E17">
              <w:rPr>
                <w:rFonts w:cs="Arial"/>
                <w:sz w:val="22"/>
              </w:rPr>
              <w:t xml:space="preserve"> Use an effective repellent </w:t>
            </w:r>
          </w:p>
          <w:p w14:paraId="20C48BC0" w14:textId="5D4BB9CC" w:rsidR="00EF1F57" w:rsidRPr="007B2E17" w:rsidRDefault="00EF1F57" w:rsidP="00EF1F57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Clean up </w:t>
            </w:r>
            <w:r w:rsidR="00190FC7" w:rsidRPr="007B2E17">
              <w:rPr>
                <w:rFonts w:cs="Arial"/>
                <w:bCs/>
                <w:sz w:val="22"/>
              </w:rPr>
              <w:t>water around your house</w:t>
            </w:r>
          </w:p>
          <w:p w14:paraId="2A07C69D" w14:textId="60BC7A58" w:rsidR="00912C08" w:rsidRPr="007B2E17" w:rsidRDefault="00912C08" w:rsidP="00EF1F57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 xml:space="preserve">✅ </w:t>
            </w:r>
            <w:r w:rsidR="005970A6" w:rsidRPr="007B2E17">
              <w:rPr>
                <w:rFonts w:ascii="Segoe UI Emoji" w:hAnsi="Segoe UI Emoji" w:cs="Segoe UI Emoji"/>
                <w:bCs/>
                <w:sz w:val="22"/>
              </w:rPr>
              <w:t xml:space="preserve">Cut </w:t>
            </w:r>
            <w:r w:rsidR="00CD1751" w:rsidRPr="007B2E17">
              <w:rPr>
                <w:rFonts w:ascii="Segoe UI Emoji" w:hAnsi="Segoe UI Emoji" w:cs="Segoe UI Emoji"/>
                <w:bCs/>
                <w:sz w:val="22"/>
              </w:rPr>
              <w:t>your lawn</w:t>
            </w:r>
            <w:r w:rsidR="005970A6" w:rsidRPr="007B2E17">
              <w:rPr>
                <w:rFonts w:ascii="Segoe UI Emoji" w:hAnsi="Segoe UI Emoji" w:cs="Segoe UI Emoji"/>
                <w:bCs/>
                <w:sz w:val="22"/>
              </w:rPr>
              <w:t xml:space="preserve"> and keep it short</w:t>
            </w:r>
          </w:p>
          <w:p w14:paraId="2F31FD52" w14:textId="794FD54B" w:rsidR="00EF1F57" w:rsidRPr="007B2E17" w:rsidRDefault="00EF1F57" w:rsidP="00EF1F57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Get </w:t>
            </w:r>
            <w:r w:rsidR="006E6A02" w:rsidRPr="007B2E17">
              <w:rPr>
                <w:rFonts w:cs="Arial"/>
                <w:bCs/>
                <w:sz w:val="22"/>
              </w:rPr>
              <w:t xml:space="preserve">the </w:t>
            </w:r>
            <w:r w:rsidR="007501CE" w:rsidRPr="007B2E17">
              <w:rPr>
                <w:rFonts w:cs="Arial"/>
                <w:bCs/>
                <w:sz w:val="22"/>
              </w:rPr>
              <w:t xml:space="preserve">JEV </w:t>
            </w:r>
            <w:r w:rsidR="006E6A02" w:rsidRPr="007B2E17">
              <w:rPr>
                <w:rFonts w:cs="Arial"/>
                <w:bCs/>
                <w:sz w:val="22"/>
              </w:rPr>
              <w:t>vaccine</w:t>
            </w:r>
            <w:r w:rsidRPr="007B2E17">
              <w:rPr>
                <w:rFonts w:cs="Arial"/>
                <w:bCs/>
                <w:sz w:val="22"/>
              </w:rPr>
              <w:t xml:space="preserve"> </w:t>
            </w:r>
          </w:p>
          <w:p w14:paraId="0B73CED4" w14:textId="2BD011F3" w:rsidR="00CF0C20" w:rsidRPr="00F97105" w:rsidRDefault="00EF1F57" w:rsidP="00EF1F57">
            <w:pPr>
              <w:spacing w:line="257" w:lineRule="auto"/>
              <w:rPr>
                <w:rFonts w:eastAsia="Calibri" w:cs="Arial"/>
                <w:sz w:val="22"/>
              </w:rPr>
            </w:pPr>
            <w:r w:rsidRPr="007B2E17">
              <w:rPr>
                <w:rFonts w:cs="Arial"/>
                <w:sz w:val="22"/>
              </w:rPr>
              <w:t>healthywa.wa.gov.au/JEV</w:t>
            </w:r>
          </w:p>
        </w:tc>
      </w:tr>
      <w:tr w:rsidR="00AD7BA5" w14:paraId="611AE55C" w14:textId="77777777" w:rsidTr="00F97105">
        <w:tc>
          <w:tcPr>
            <w:tcW w:w="3256" w:type="dxa"/>
          </w:tcPr>
          <w:p w14:paraId="064C2A02" w14:textId="6A530ECC" w:rsidR="00CF0C20" w:rsidRPr="00F97105" w:rsidRDefault="00AD7BA5" w:rsidP="00CF0C20">
            <w:pPr>
              <w:rPr>
                <w:rFonts w:cs="Arial"/>
                <w:noProof/>
                <w:sz w:val="22"/>
                <w:highlight w:val="red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F6B8B9E" wp14:editId="6A22329A">
                  <wp:extent cx="1476375" cy="1486921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8339" cy="1498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2AD451CB" w14:textId="25DFE46C" w:rsidR="00CF0C20" w:rsidRPr="00F97105" w:rsidRDefault="00CF0C20" w:rsidP="00CF0C20">
            <w:pPr>
              <w:rPr>
                <w:rFonts w:cs="Arial"/>
                <w:i/>
                <w:iCs/>
                <w:sz w:val="22"/>
                <w:highlight w:val="yellow"/>
              </w:rPr>
            </w:pPr>
            <w:r w:rsidRPr="00F97105">
              <w:rPr>
                <w:rFonts w:cs="Arial"/>
                <w:i/>
                <w:iCs/>
                <w:sz w:val="22"/>
                <w:highlight w:val="yellow"/>
              </w:rPr>
              <w:t>Plain English</w:t>
            </w:r>
          </w:p>
          <w:p w14:paraId="7C4B1FE7" w14:textId="1CEF70D5" w:rsidR="00CF0C20" w:rsidRPr="007B2E17" w:rsidRDefault="009163D8" w:rsidP="009163D8">
            <w:pPr>
              <w:spacing w:after="160" w:line="256" w:lineRule="auto"/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 xml:space="preserve">Mosquito bites can make you </w:t>
            </w:r>
            <w:proofErr w:type="gramStart"/>
            <w:r w:rsidRPr="007B2E17">
              <w:rPr>
                <w:rFonts w:cs="Arial"/>
                <w:sz w:val="22"/>
              </w:rPr>
              <w:t>really sick</w:t>
            </w:r>
            <w:proofErr w:type="gramEnd"/>
            <w:r w:rsidRPr="007B2E17">
              <w:rPr>
                <w:rFonts w:cs="Arial"/>
                <w:sz w:val="22"/>
              </w:rPr>
              <w:t>.</w:t>
            </w:r>
            <w:r w:rsidR="00CF0C20" w:rsidRPr="007B2E17">
              <w:rPr>
                <w:rFonts w:cs="Arial"/>
                <w:sz w:val="22"/>
              </w:rPr>
              <w:t xml:space="preserve"> </w:t>
            </w:r>
          </w:p>
          <w:p w14:paraId="1D513828" w14:textId="06B687AD" w:rsidR="009163D8" w:rsidRPr="007B2E17" w:rsidRDefault="009163D8" w:rsidP="009163D8">
            <w:pPr>
              <w:rPr>
                <w:rFonts w:eastAsia="Calibri" w:cs="Arial"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 xml:space="preserve">They might be carrying a new </w:t>
            </w:r>
            <w:r w:rsidR="000125EE" w:rsidRPr="007B2E17">
              <w:rPr>
                <w:rFonts w:eastAsia="Calibri" w:cs="Arial"/>
                <w:sz w:val="22"/>
              </w:rPr>
              <w:t xml:space="preserve">virus </w:t>
            </w:r>
            <w:r w:rsidRPr="007B2E17">
              <w:rPr>
                <w:rFonts w:eastAsia="Calibri" w:cs="Arial"/>
                <w:sz w:val="22"/>
              </w:rPr>
              <w:t>called Japanese encephalitis virus or JE</w:t>
            </w:r>
            <w:r w:rsidR="000125EE" w:rsidRPr="007B2E17">
              <w:rPr>
                <w:rFonts w:eastAsia="Calibri" w:cs="Arial"/>
                <w:sz w:val="22"/>
              </w:rPr>
              <w:t>V</w:t>
            </w:r>
            <w:r w:rsidRPr="007B2E17">
              <w:rPr>
                <w:rFonts w:eastAsia="Calibri" w:cs="Arial"/>
                <w:sz w:val="22"/>
              </w:rPr>
              <w:t>.</w:t>
            </w:r>
          </w:p>
          <w:p w14:paraId="187669B3" w14:textId="09CA2D94" w:rsidR="009163D8" w:rsidRPr="007B2E17" w:rsidRDefault="009163D8" w:rsidP="009163D8">
            <w:pPr>
              <w:rPr>
                <w:rFonts w:eastAsia="Calibri" w:cs="Arial"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>There</w:t>
            </w:r>
            <w:r w:rsidR="00EF50F3" w:rsidRPr="007B2E17">
              <w:rPr>
                <w:rFonts w:eastAsia="Calibri" w:cs="Arial"/>
                <w:sz w:val="22"/>
              </w:rPr>
              <w:t xml:space="preserve"> are</w:t>
            </w:r>
            <w:r w:rsidRPr="007B2E17">
              <w:rPr>
                <w:rFonts w:eastAsia="Calibri" w:cs="Arial"/>
                <w:sz w:val="22"/>
              </w:rPr>
              <w:t xml:space="preserve"> two things you can do to keep safe:</w:t>
            </w:r>
          </w:p>
          <w:p w14:paraId="11C1C7AE" w14:textId="4B7CE638" w:rsidR="009163D8" w:rsidRPr="007B2E17" w:rsidRDefault="009163D8" w:rsidP="009163D8">
            <w:pPr>
              <w:spacing w:after="160" w:line="256" w:lineRule="auto"/>
              <w:rPr>
                <w:rFonts w:eastAsia="Calibri" w:cs="Arial"/>
                <w:sz w:val="22"/>
              </w:rPr>
            </w:pPr>
            <w:r w:rsidRPr="007B2E17">
              <w:rPr>
                <w:rFonts w:ascii="Segoe UI Emoji" w:eastAsia="Calibri" w:hAnsi="Segoe UI Emoji" w:cs="Segoe UI Emoji"/>
                <w:sz w:val="22"/>
              </w:rPr>
              <w:t>✅</w:t>
            </w:r>
            <w:r w:rsidRPr="007B2E17">
              <w:rPr>
                <w:rFonts w:eastAsia="Calibri" w:cs="Arial"/>
                <w:sz w:val="22"/>
              </w:rPr>
              <w:t xml:space="preserve"> Don’t get bitten by mosquitoes</w:t>
            </w:r>
          </w:p>
          <w:p w14:paraId="521614E8" w14:textId="09587FB1" w:rsidR="009163D8" w:rsidRPr="007B2E17" w:rsidRDefault="009163D8" w:rsidP="009163D8">
            <w:pPr>
              <w:spacing w:after="160" w:line="256" w:lineRule="auto"/>
              <w:rPr>
                <w:rFonts w:eastAsia="Calibri" w:cs="Arial"/>
                <w:sz w:val="22"/>
              </w:rPr>
            </w:pPr>
            <w:r w:rsidRPr="007B2E17">
              <w:rPr>
                <w:rFonts w:ascii="Segoe UI Emoji" w:eastAsia="Calibri" w:hAnsi="Segoe UI Emoji" w:cs="Segoe UI Emoji"/>
                <w:sz w:val="22"/>
              </w:rPr>
              <w:t>✅</w:t>
            </w:r>
            <w:r w:rsidRPr="007B2E17">
              <w:rPr>
                <w:rFonts w:eastAsia="Calibri" w:cs="Arial"/>
                <w:sz w:val="22"/>
              </w:rPr>
              <w:t xml:space="preserve"> Get the </w:t>
            </w:r>
            <w:r w:rsidR="006E6A02" w:rsidRPr="007B2E17">
              <w:rPr>
                <w:rFonts w:eastAsia="Calibri" w:cs="Arial"/>
                <w:sz w:val="22"/>
              </w:rPr>
              <w:t xml:space="preserve">JEV </w:t>
            </w:r>
            <w:r w:rsidRPr="007B2E17">
              <w:rPr>
                <w:rFonts w:eastAsia="Calibri" w:cs="Arial"/>
                <w:sz w:val="22"/>
              </w:rPr>
              <w:t>needle</w:t>
            </w:r>
          </w:p>
          <w:p w14:paraId="7C38167F" w14:textId="77777777" w:rsidR="009163D8" w:rsidRPr="007B2E17" w:rsidRDefault="009163D8" w:rsidP="009163D8">
            <w:pPr>
              <w:rPr>
                <w:rFonts w:eastAsia="Calibri" w:cs="Arial"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>Talk to your health worker about where to get the needle.</w:t>
            </w:r>
          </w:p>
          <w:p w14:paraId="343A20FD" w14:textId="77777777" w:rsidR="009163D8" w:rsidRPr="007B2E17" w:rsidRDefault="009163D8" w:rsidP="009163D8">
            <w:pPr>
              <w:rPr>
                <w:rFonts w:eastAsia="Calibri" w:cs="Arial"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 xml:space="preserve">Even with the vaccine, you can still get sick from other diseases. </w:t>
            </w:r>
          </w:p>
          <w:p w14:paraId="2488B4EC" w14:textId="0068475E" w:rsidR="009163D8" w:rsidRPr="007B2E17" w:rsidRDefault="009163D8" w:rsidP="009163D8">
            <w:pPr>
              <w:rPr>
                <w:rFonts w:eastAsia="Calibri" w:cs="Arial"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 xml:space="preserve">Make sure you use mosquito spray or cream, wear long clothes and sleep </w:t>
            </w:r>
            <w:r w:rsidR="00BC4D24" w:rsidRPr="007B2E17">
              <w:rPr>
                <w:rFonts w:eastAsia="Calibri" w:cs="Arial"/>
                <w:sz w:val="22"/>
              </w:rPr>
              <w:t>with</w:t>
            </w:r>
            <w:r w:rsidR="001109BF" w:rsidRPr="007B2E17">
              <w:rPr>
                <w:rFonts w:eastAsia="Calibri" w:cs="Arial"/>
                <w:sz w:val="22"/>
              </w:rPr>
              <w:t xml:space="preserve"> a</w:t>
            </w:r>
            <w:r w:rsidR="00BC4D24" w:rsidRPr="007B2E17">
              <w:rPr>
                <w:rFonts w:eastAsia="Calibri" w:cs="Arial"/>
                <w:sz w:val="22"/>
              </w:rPr>
              <w:t xml:space="preserve"> </w:t>
            </w:r>
            <w:r w:rsidRPr="007B2E17">
              <w:rPr>
                <w:rFonts w:eastAsia="Calibri" w:cs="Arial"/>
                <w:sz w:val="22"/>
              </w:rPr>
              <w:t xml:space="preserve">mosquito net to </w:t>
            </w:r>
            <w:r w:rsidR="007501CE" w:rsidRPr="007B2E17">
              <w:rPr>
                <w:rFonts w:eastAsia="Calibri" w:cs="Arial"/>
                <w:sz w:val="22"/>
              </w:rPr>
              <w:t>stop</w:t>
            </w:r>
            <w:r w:rsidRPr="007B2E17">
              <w:rPr>
                <w:rFonts w:eastAsia="Calibri" w:cs="Arial"/>
                <w:sz w:val="22"/>
              </w:rPr>
              <w:t xml:space="preserve"> mosquito bites.</w:t>
            </w:r>
          </w:p>
          <w:p w14:paraId="32F44C2B" w14:textId="425530EA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>healthywa.wa.gov.au/JEV</w:t>
            </w:r>
          </w:p>
        </w:tc>
      </w:tr>
      <w:tr w:rsidR="00AD7BA5" w14:paraId="2E055655" w14:textId="77777777" w:rsidTr="00F97105">
        <w:tc>
          <w:tcPr>
            <w:tcW w:w="3256" w:type="dxa"/>
          </w:tcPr>
          <w:p w14:paraId="529BA4E8" w14:textId="00FD7BFC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178A34F0" wp14:editId="088C6179">
                  <wp:extent cx="1466850" cy="1459764"/>
                  <wp:effectExtent l="0" t="0" r="0" b="762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459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4E3BED5B" w14:textId="6793EB21" w:rsidR="00CF0C20" w:rsidRPr="00F97105" w:rsidRDefault="00CF0C20" w:rsidP="00CF0C20">
            <w:pPr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 xml:space="preserve">Mosquito </w:t>
            </w:r>
            <w:r w:rsidR="007501CE">
              <w:rPr>
                <w:rFonts w:cs="Arial"/>
                <w:bCs/>
                <w:sz w:val="22"/>
              </w:rPr>
              <w:t xml:space="preserve">numbers </w:t>
            </w:r>
            <w:r w:rsidRPr="00F97105">
              <w:rPr>
                <w:rFonts w:cs="Arial"/>
                <w:bCs/>
                <w:sz w:val="22"/>
              </w:rPr>
              <w:t xml:space="preserve">increase </w:t>
            </w:r>
            <w:r w:rsidRPr="00173B07">
              <w:rPr>
                <w:rFonts w:cs="Arial"/>
                <w:bCs/>
                <w:sz w:val="22"/>
              </w:rPr>
              <w:t>with floods</w:t>
            </w:r>
            <w:r w:rsidR="007501CE" w:rsidRPr="00173B07">
              <w:rPr>
                <w:rFonts w:cs="Arial"/>
                <w:bCs/>
                <w:sz w:val="22"/>
              </w:rPr>
              <w:t xml:space="preserve"> and heavy rainfall.</w:t>
            </w:r>
          </w:p>
          <w:p w14:paraId="5F17376B" w14:textId="5E7499E2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eastAsia="Calibri" w:cs="Arial"/>
                <w:sz w:val="22"/>
              </w:rPr>
              <w:t xml:space="preserve">Mosquitoes in WA can </w:t>
            </w:r>
            <w:bookmarkStart w:id="1" w:name="_Int_KIYp9OyG"/>
            <w:r w:rsidRPr="00F97105">
              <w:rPr>
                <w:rFonts w:eastAsia="Calibri" w:cs="Arial"/>
                <w:sz w:val="22"/>
              </w:rPr>
              <w:t>transmit</w:t>
            </w:r>
            <w:bookmarkEnd w:id="1"/>
            <w:r w:rsidRPr="00F97105">
              <w:rPr>
                <w:rFonts w:eastAsia="Calibri" w:cs="Arial"/>
                <w:sz w:val="22"/>
              </w:rPr>
              <w:t xml:space="preserve"> a range of serious diseases. This year, </w:t>
            </w:r>
            <w:r w:rsidR="00BC4D24">
              <w:rPr>
                <w:rFonts w:eastAsia="Calibri" w:cs="Arial"/>
                <w:sz w:val="22"/>
              </w:rPr>
              <w:t xml:space="preserve">they </w:t>
            </w:r>
            <w:r w:rsidRPr="00F97105">
              <w:rPr>
                <w:rFonts w:eastAsia="Calibri" w:cs="Arial"/>
                <w:sz w:val="22"/>
              </w:rPr>
              <w:t xml:space="preserve">may </w:t>
            </w:r>
            <w:r w:rsidR="007501CE">
              <w:rPr>
                <w:rFonts w:eastAsia="Calibri" w:cs="Arial"/>
                <w:sz w:val="22"/>
              </w:rPr>
              <w:t xml:space="preserve">also </w:t>
            </w:r>
            <w:r w:rsidRPr="00F97105">
              <w:rPr>
                <w:rFonts w:eastAsia="Calibri" w:cs="Arial"/>
                <w:sz w:val="22"/>
              </w:rPr>
              <w:t xml:space="preserve">be carrying </w:t>
            </w:r>
            <w:r w:rsidR="007501CE">
              <w:rPr>
                <w:rFonts w:eastAsia="Calibri" w:cs="Arial"/>
                <w:sz w:val="22"/>
              </w:rPr>
              <w:t xml:space="preserve">the potentially fatal </w:t>
            </w:r>
            <w:r w:rsidRPr="00F97105">
              <w:rPr>
                <w:rFonts w:eastAsia="Calibri" w:cs="Arial"/>
                <w:sz w:val="22"/>
              </w:rPr>
              <w:t>Japanese encephalitis virus (JEV).</w:t>
            </w:r>
          </w:p>
          <w:p w14:paraId="3138834B" w14:textId="559FE23C" w:rsidR="00CF0C20" w:rsidRPr="00F97105" w:rsidRDefault="00CF0C20" w:rsidP="00CF0C20">
            <w:pPr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To protect yourself:</w:t>
            </w:r>
          </w:p>
          <w:p w14:paraId="71B6F83A" w14:textId="0D40B6A0" w:rsidR="00CF0C20" w:rsidRPr="00F97105" w:rsidRDefault="00CF0C20" w:rsidP="00CF0C20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F97105">
              <w:rPr>
                <w:rFonts w:cs="Arial"/>
                <w:bCs/>
                <w:sz w:val="22"/>
              </w:rPr>
              <w:t xml:space="preserve"> Cover </w:t>
            </w:r>
            <w:r w:rsidR="00FA2458" w:rsidRPr="00F97105">
              <w:rPr>
                <w:rFonts w:cs="Arial"/>
                <w:bCs/>
                <w:sz w:val="22"/>
              </w:rPr>
              <w:t>up</w:t>
            </w:r>
            <w:r w:rsidR="008E259E" w:rsidRPr="00F97105">
              <w:rPr>
                <w:rFonts w:cs="Arial"/>
                <w:bCs/>
                <w:sz w:val="22"/>
              </w:rPr>
              <w:t xml:space="preserve"> – </w:t>
            </w:r>
            <w:r w:rsidRPr="00F97105">
              <w:rPr>
                <w:rFonts w:cs="Arial"/>
                <w:bCs/>
                <w:sz w:val="22"/>
              </w:rPr>
              <w:t>Wear long, loose-fitting, light-coloured clothing.</w:t>
            </w:r>
          </w:p>
          <w:p w14:paraId="0EEDB095" w14:textId="06AADE43" w:rsidR="00CF0C20" w:rsidRPr="007B2E17" w:rsidRDefault="00CF0C20" w:rsidP="00CF0C20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F97105">
              <w:rPr>
                <w:rFonts w:cs="Arial"/>
                <w:bCs/>
                <w:sz w:val="22"/>
              </w:rPr>
              <w:t xml:space="preserve"> Repel</w:t>
            </w:r>
            <w:r w:rsidR="008E259E" w:rsidRPr="00F97105">
              <w:rPr>
                <w:rFonts w:cs="Arial"/>
                <w:bCs/>
                <w:sz w:val="22"/>
              </w:rPr>
              <w:t xml:space="preserve"> –</w:t>
            </w:r>
            <w:r w:rsidRPr="00F97105">
              <w:rPr>
                <w:rFonts w:cs="Arial"/>
                <w:bCs/>
                <w:sz w:val="22"/>
              </w:rPr>
              <w:t xml:space="preserve"> </w:t>
            </w:r>
            <w:r w:rsidRPr="007B2E17">
              <w:rPr>
                <w:rFonts w:cs="Arial"/>
                <w:bCs/>
                <w:sz w:val="22"/>
              </w:rPr>
              <w:t xml:space="preserve">Apply effective insect repellent evenly to exposed skin. </w:t>
            </w:r>
          </w:p>
          <w:p w14:paraId="612AFBF3" w14:textId="567818BC" w:rsidR="00CF0C20" w:rsidRPr="007B2E17" w:rsidRDefault="00CF0C20" w:rsidP="00CF0C20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Clean </w:t>
            </w:r>
            <w:r w:rsidR="00FA2458" w:rsidRPr="007B2E17">
              <w:rPr>
                <w:rFonts w:cs="Arial"/>
                <w:bCs/>
                <w:sz w:val="22"/>
              </w:rPr>
              <w:t>up</w:t>
            </w:r>
            <w:r w:rsidR="008E259E" w:rsidRPr="007B2E17">
              <w:rPr>
                <w:rFonts w:cs="Arial"/>
                <w:bCs/>
                <w:sz w:val="22"/>
              </w:rPr>
              <w:t xml:space="preserve"> –</w:t>
            </w:r>
            <w:r w:rsidRPr="007B2E17">
              <w:rPr>
                <w:rFonts w:cs="Arial"/>
                <w:bCs/>
                <w:sz w:val="22"/>
              </w:rPr>
              <w:t xml:space="preserve"> Remove, empty or cover water-holding containers to reduce mosquito breeding. </w:t>
            </w:r>
          </w:p>
          <w:p w14:paraId="6141665E" w14:textId="53228AF2" w:rsidR="00912C08" w:rsidRPr="00F97105" w:rsidRDefault="00912C08" w:rsidP="00CF0C20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 xml:space="preserve">✅ Cut your grass </w:t>
            </w:r>
            <w:r w:rsidR="00744319" w:rsidRPr="007B2E17">
              <w:rPr>
                <w:rFonts w:ascii="Segoe UI Emoji" w:hAnsi="Segoe UI Emoji" w:cs="Segoe UI Emoji"/>
                <w:bCs/>
                <w:sz w:val="22"/>
              </w:rPr>
              <w:t xml:space="preserve">- </w:t>
            </w:r>
            <w:r w:rsidR="002A4D83" w:rsidRPr="007B2E17">
              <w:rPr>
                <w:rFonts w:ascii="Segoe UI Emoji" w:hAnsi="Segoe UI Emoji" w:cs="Segoe UI Emoji"/>
                <w:bCs/>
                <w:sz w:val="22"/>
              </w:rPr>
              <w:t>M</w:t>
            </w:r>
            <w:r w:rsidRPr="007B2E17">
              <w:rPr>
                <w:rFonts w:ascii="Segoe UI Emoji" w:hAnsi="Segoe UI Emoji" w:cs="Segoe UI Emoji"/>
                <w:bCs/>
                <w:sz w:val="22"/>
              </w:rPr>
              <w:t>ow your lawn often and keep it short.</w:t>
            </w:r>
            <w:r>
              <w:rPr>
                <w:rFonts w:ascii="Segoe UI Emoji" w:hAnsi="Segoe UI Emoji" w:cs="Segoe UI Emoji"/>
                <w:bCs/>
                <w:sz w:val="22"/>
              </w:rPr>
              <w:t xml:space="preserve">  </w:t>
            </w:r>
          </w:p>
          <w:p w14:paraId="1B028AB2" w14:textId="6F59C19B" w:rsidR="00CF0C20" w:rsidRPr="007B2E17" w:rsidRDefault="00CF0C20" w:rsidP="00CF0C20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  <w:highlight w:val="yellow"/>
              </w:rPr>
              <w:t>(Include if applicable):</w:t>
            </w:r>
            <w:r w:rsidRPr="00F97105">
              <w:rPr>
                <w:rFonts w:cs="Arial"/>
                <w:sz w:val="22"/>
              </w:rPr>
              <w:t xml:space="preserve"> </w:t>
            </w: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 w:rsidRPr="00F97105">
              <w:rPr>
                <w:rFonts w:cs="Arial"/>
                <w:sz w:val="22"/>
              </w:rPr>
              <w:t xml:space="preserve"> </w:t>
            </w:r>
            <w:r w:rsidRPr="007B2E17">
              <w:rPr>
                <w:rFonts w:cs="Arial"/>
                <w:sz w:val="22"/>
              </w:rPr>
              <w:t xml:space="preserve">Get </w:t>
            </w:r>
            <w:r w:rsidR="006E6A02" w:rsidRPr="007B2E17">
              <w:rPr>
                <w:rFonts w:cs="Arial"/>
                <w:sz w:val="22"/>
              </w:rPr>
              <w:t xml:space="preserve">the </w:t>
            </w:r>
            <w:r w:rsidR="007501CE" w:rsidRPr="007B2E17">
              <w:rPr>
                <w:rFonts w:cs="Arial"/>
                <w:sz w:val="22"/>
              </w:rPr>
              <w:t xml:space="preserve">JEV </w:t>
            </w:r>
            <w:r w:rsidR="006E6A02" w:rsidRPr="007B2E17">
              <w:rPr>
                <w:rFonts w:cs="Arial"/>
                <w:sz w:val="22"/>
              </w:rPr>
              <w:t>vaccine</w:t>
            </w:r>
            <w:r w:rsidRPr="007B2E17">
              <w:rPr>
                <w:rFonts w:cs="Arial"/>
                <w:sz w:val="22"/>
              </w:rPr>
              <w:t>: Talk to your GP or health worker to find out if you are eligible.</w:t>
            </w:r>
          </w:p>
          <w:p w14:paraId="38123844" w14:textId="3DDA738C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bCs/>
                <w:sz w:val="22"/>
              </w:rPr>
              <w:t>healthywa.wa.gov.au/JEV</w:t>
            </w:r>
          </w:p>
        </w:tc>
      </w:tr>
      <w:tr w:rsidR="00AD7BA5" w14:paraId="143EAF44" w14:textId="77777777" w:rsidTr="00F97105">
        <w:tc>
          <w:tcPr>
            <w:tcW w:w="3256" w:type="dxa"/>
          </w:tcPr>
          <w:p w14:paraId="1DCDB540" w14:textId="7531A520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0C98B005" wp14:editId="758B7568">
                  <wp:extent cx="1476375" cy="1469209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433" cy="1498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10EE623D" w14:textId="0A061FEA" w:rsidR="00CF0C20" w:rsidRPr="00F97105" w:rsidRDefault="007501CE" w:rsidP="00CF0C20">
            <w:pPr>
              <w:rPr>
                <w:rFonts w:cs="Arial"/>
                <w:sz w:val="22"/>
              </w:rPr>
            </w:pPr>
            <w:r>
              <w:rPr>
                <w:rFonts w:eastAsia="Calibri" w:cs="Arial"/>
                <w:sz w:val="22"/>
              </w:rPr>
              <w:t>M</w:t>
            </w:r>
            <w:r w:rsidR="00CF0C20" w:rsidRPr="00F97105">
              <w:rPr>
                <w:rFonts w:eastAsia="Calibri" w:cs="Arial"/>
                <w:sz w:val="22"/>
              </w:rPr>
              <w:t xml:space="preserve">osquitoes in WA can </w:t>
            </w:r>
            <w:bookmarkStart w:id="2" w:name="_Int_zSRLXjxP"/>
            <w:r w:rsidR="00CF0C20" w:rsidRPr="00F97105">
              <w:rPr>
                <w:rFonts w:eastAsia="Calibri" w:cs="Arial"/>
                <w:sz w:val="22"/>
              </w:rPr>
              <w:t>transmit</w:t>
            </w:r>
            <w:bookmarkEnd w:id="2"/>
            <w:r w:rsidR="00CF0C20" w:rsidRPr="00F97105">
              <w:rPr>
                <w:rFonts w:eastAsia="Calibri" w:cs="Arial"/>
                <w:sz w:val="22"/>
              </w:rPr>
              <w:t xml:space="preserve"> a range of serious diseases.</w:t>
            </w:r>
          </w:p>
          <w:p w14:paraId="1B1E0260" w14:textId="505CF92F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eastAsia="Calibri" w:cs="Arial"/>
                <w:sz w:val="22"/>
              </w:rPr>
              <w:t xml:space="preserve">This year, there is an increased risk they may </w:t>
            </w:r>
            <w:r w:rsidR="007501CE">
              <w:rPr>
                <w:rFonts w:eastAsia="Calibri" w:cs="Arial"/>
                <w:sz w:val="22"/>
              </w:rPr>
              <w:t xml:space="preserve">also be </w:t>
            </w:r>
            <w:r w:rsidRPr="00F97105">
              <w:rPr>
                <w:rFonts w:eastAsia="Calibri" w:cs="Arial"/>
                <w:sz w:val="22"/>
              </w:rPr>
              <w:t xml:space="preserve">carrying </w:t>
            </w:r>
            <w:r w:rsidR="007501CE">
              <w:rPr>
                <w:rFonts w:eastAsia="Calibri" w:cs="Arial"/>
                <w:sz w:val="22"/>
              </w:rPr>
              <w:t xml:space="preserve">the potentially fatal </w:t>
            </w:r>
            <w:r w:rsidRPr="00F97105">
              <w:rPr>
                <w:rFonts w:eastAsia="Calibri" w:cs="Arial"/>
                <w:sz w:val="22"/>
              </w:rPr>
              <w:t xml:space="preserve">Japanese encephalitis virus (JEV). </w:t>
            </w:r>
          </w:p>
          <w:p w14:paraId="6C275CDF" w14:textId="77777777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eastAsia="Calibri" w:cs="Arial"/>
                <w:sz w:val="22"/>
              </w:rPr>
              <w:t>To protect yourself</w:t>
            </w:r>
            <w:r w:rsidRPr="00F97105">
              <w:rPr>
                <w:rFonts w:cs="Arial"/>
                <w:sz w:val="22"/>
              </w:rPr>
              <w:t>:</w:t>
            </w:r>
          </w:p>
          <w:p w14:paraId="3D22B738" w14:textId="19D06574" w:rsidR="00CF0C20" w:rsidRPr="00F97105" w:rsidRDefault="00CF0C20" w:rsidP="00CF0C20">
            <w:pPr>
              <w:pStyle w:val="Answer"/>
              <w:spacing w:beforeLines="60" w:before="144" w:afterLines="60" w:after="144" w:line="300" w:lineRule="atLeast"/>
              <w:rPr>
                <w:rFonts w:eastAsiaTheme="minorEastAsia" w:cs="Arial"/>
                <w:sz w:val="22"/>
                <w:szCs w:val="22"/>
                <w:lang w:val="en-AU" w:eastAsia="en-US"/>
              </w:rPr>
            </w:pPr>
            <w:r w:rsidRPr="00F97105">
              <w:rPr>
                <w:rFonts w:ascii="Segoe UI Emoji" w:eastAsiaTheme="minorEastAsia" w:hAnsi="Segoe UI Emoji" w:cs="Segoe UI Emoji"/>
                <w:sz w:val="22"/>
                <w:szCs w:val="22"/>
                <w:lang w:val="en-AU" w:eastAsia="en-US"/>
              </w:rPr>
              <w:t>✅</w:t>
            </w:r>
            <w:r w:rsidRPr="00F97105">
              <w:rPr>
                <w:rFonts w:eastAsiaTheme="minorEastAsia" w:cs="Arial"/>
                <w:sz w:val="22"/>
                <w:szCs w:val="22"/>
                <w:lang w:val="en-AU" w:eastAsia="en-US"/>
              </w:rPr>
              <w:t xml:space="preserve"> Cover </w:t>
            </w:r>
            <w:r w:rsidR="001A68BE" w:rsidRPr="00F97105">
              <w:rPr>
                <w:rFonts w:eastAsiaTheme="minorEastAsia" w:cs="Arial"/>
                <w:sz w:val="22"/>
                <w:szCs w:val="22"/>
                <w:lang w:val="en-AU" w:eastAsia="en-US"/>
              </w:rPr>
              <w:t xml:space="preserve">up </w:t>
            </w:r>
            <w:r w:rsidRPr="00F97105">
              <w:rPr>
                <w:rFonts w:eastAsiaTheme="minorEastAsia" w:cs="Arial"/>
                <w:sz w:val="22"/>
                <w:szCs w:val="22"/>
                <w:lang w:val="en-AU" w:eastAsia="en-US"/>
              </w:rPr>
              <w:t xml:space="preserve">– </w:t>
            </w:r>
            <w:r w:rsidR="007501CE">
              <w:rPr>
                <w:rFonts w:eastAsiaTheme="minorEastAsia" w:cs="Arial"/>
                <w:sz w:val="22"/>
                <w:szCs w:val="22"/>
                <w:lang w:val="en-AU" w:eastAsia="en-US"/>
              </w:rPr>
              <w:t>W</w:t>
            </w:r>
            <w:r w:rsidRPr="00F97105">
              <w:rPr>
                <w:rFonts w:eastAsiaTheme="minorEastAsia" w:cs="Arial"/>
                <w:sz w:val="22"/>
                <w:szCs w:val="22"/>
                <w:lang w:val="en-AU" w:eastAsia="en-US"/>
              </w:rPr>
              <w:t>ear long, loose-fitting, light-coloured clothing, covering as much of the body as you can.</w:t>
            </w:r>
          </w:p>
          <w:p w14:paraId="77DBC1DF" w14:textId="60D5A120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 w:rsidRPr="00F97105">
              <w:rPr>
                <w:rFonts w:cs="Arial"/>
                <w:sz w:val="22"/>
              </w:rPr>
              <w:t xml:space="preserve"> Repel – </w:t>
            </w:r>
            <w:r w:rsidR="007501CE">
              <w:rPr>
                <w:rFonts w:cs="Arial"/>
                <w:sz w:val="22"/>
              </w:rPr>
              <w:t>A</w:t>
            </w:r>
            <w:r w:rsidRPr="00F97105">
              <w:rPr>
                <w:rFonts w:cs="Arial"/>
                <w:sz w:val="22"/>
              </w:rPr>
              <w:t xml:space="preserve">pply </w:t>
            </w:r>
            <w:r w:rsidR="007501CE">
              <w:rPr>
                <w:rFonts w:cs="Arial"/>
                <w:sz w:val="22"/>
              </w:rPr>
              <w:t xml:space="preserve">an </w:t>
            </w:r>
            <w:r w:rsidRPr="00F97105">
              <w:rPr>
                <w:rFonts w:cs="Arial"/>
                <w:sz w:val="22"/>
              </w:rPr>
              <w:t xml:space="preserve">insect repellent evenly to exposed skin, </w:t>
            </w:r>
            <w:bookmarkStart w:id="3" w:name="_Int_i7e3B2ID"/>
            <w:r w:rsidRPr="00F97105">
              <w:rPr>
                <w:rFonts w:cs="Arial"/>
                <w:sz w:val="22"/>
              </w:rPr>
              <w:t>contain</w:t>
            </w:r>
            <w:r w:rsidR="007501CE">
              <w:rPr>
                <w:rFonts w:cs="Arial"/>
                <w:sz w:val="22"/>
              </w:rPr>
              <w:t>ing</w:t>
            </w:r>
            <w:bookmarkEnd w:id="3"/>
            <w:r w:rsidRPr="00F97105">
              <w:rPr>
                <w:rFonts w:cs="Arial"/>
                <w:sz w:val="22"/>
              </w:rPr>
              <w:t xml:space="preserve"> DEET (diethyltoluamide), picaridin or p-menthane-3,8-diol (PMD), also known as oil of lemon eucalyptus (OLE).</w:t>
            </w:r>
          </w:p>
          <w:p w14:paraId="44A982BF" w14:textId="39AE6181" w:rsidR="00CF0C20" w:rsidRDefault="00CF0C20" w:rsidP="00CF0C20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F97105">
              <w:rPr>
                <w:rFonts w:cs="Arial"/>
                <w:bCs/>
                <w:sz w:val="22"/>
              </w:rPr>
              <w:t xml:space="preserve"> Clean </w:t>
            </w:r>
            <w:r w:rsidR="001A68BE" w:rsidRPr="00F97105">
              <w:rPr>
                <w:rFonts w:cs="Arial"/>
                <w:bCs/>
                <w:sz w:val="22"/>
              </w:rPr>
              <w:t xml:space="preserve">up </w:t>
            </w:r>
            <w:r w:rsidRPr="00F97105">
              <w:rPr>
                <w:rFonts w:cs="Arial"/>
                <w:bCs/>
                <w:sz w:val="22"/>
              </w:rPr>
              <w:t>– Reduce mosquito breeding around the home or holiday accommodation by removing, emptying or covering water-holding containers.</w:t>
            </w:r>
          </w:p>
          <w:p w14:paraId="62E6A3B9" w14:textId="0CB6F5BF" w:rsidR="00744319" w:rsidRPr="007B2E17" w:rsidRDefault="00744319" w:rsidP="00CF0C20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lastRenderedPageBreak/>
              <w:t xml:space="preserve">✅ Cut your grass - mow your lawn often and keep it short.  </w:t>
            </w:r>
          </w:p>
          <w:p w14:paraId="2A7BA8C8" w14:textId="221978EC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7B2E17">
              <w:rPr>
                <w:rFonts w:eastAsiaTheme="majorEastAsia" w:cs="Arial"/>
                <w:sz w:val="22"/>
                <w:highlight w:val="yellow"/>
              </w:rPr>
              <w:t>(Include if talking directly to eligible groups)</w:t>
            </w:r>
            <w:r w:rsidRPr="007B2E17">
              <w:rPr>
                <w:rFonts w:cs="Arial"/>
                <w:sz w:val="22"/>
                <w:highlight w:val="yellow"/>
              </w:rPr>
              <w:t>:</w:t>
            </w:r>
            <w:r w:rsidRPr="007B2E17">
              <w:rPr>
                <w:rFonts w:cs="Arial"/>
                <w:sz w:val="22"/>
              </w:rPr>
              <w:t xml:space="preserve"> </w:t>
            </w:r>
            <w:r w:rsidRPr="007B2E17">
              <w:rPr>
                <w:rFonts w:ascii="Segoe UI Emoji" w:hAnsi="Segoe UI Emoji" w:cs="Segoe UI Emoji"/>
                <w:sz w:val="22"/>
              </w:rPr>
              <w:t>✅</w:t>
            </w:r>
            <w:r w:rsidRPr="007B2E17">
              <w:rPr>
                <w:rFonts w:cs="Arial"/>
                <w:sz w:val="22"/>
              </w:rPr>
              <w:t xml:space="preserve"> Get </w:t>
            </w:r>
            <w:r w:rsidR="00BC4D24" w:rsidRPr="007B2E17">
              <w:rPr>
                <w:rFonts w:cs="Arial"/>
                <w:sz w:val="22"/>
              </w:rPr>
              <w:t xml:space="preserve">the </w:t>
            </w:r>
            <w:r w:rsidR="00E35B42" w:rsidRPr="007B2E17">
              <w:rPr>
                <w:rFonts w:cs="Arial"/>
                <w:sz w:val="22"/>
              </w:rPr>
              <w:t xml:space="preserve">JEV </w:t>
            </w:r>
            <w:r w:rsidRPr="007B2E17">
              <w:rPr>
                <w:rFonts w:cs="Arial"/>
                <w:sz w:val="22"/>
              </w:rPr>
              <w:t>vacc</w:t>
            </w:r>
            <w:r w:rsidR="006E6A02" w:rsidRPr="007B2E17">
              <w:rPr>
                <w:rFonts w:cs="Arial"/>
                <w:sz w:val="22"/>
              </w:rPr>
              <w:t>ine</w:t>
            </w:r>
            <w:r w:rsidRPr="00F97105">
              <w:rPr>
                <w:rFonts w:cs="Arial"/>
                <w:sz w:val="22"/>
              </w:rPr>
              <w:t xml:space="preserve">: There is a vaccine available that </w:t>
            </w:r>
            <w:bookmarkStart w:id="4" w:name="_Int_l2YMVnog"/>
            <w:r w:rsidRPr="00F97105">
              <w:rPr>
                <w:rFonts w:cs="Arial"/>
                <w:sz w:val="22"/>
              </w:rPr>
              <w:t>provides</w:t>
            </w:r>
            <w:bookmarkEnd w:id="4"/>
            <w:r w:rsidRPr="00F97105">
              <w:rPr>
                <w:rFonts w:cs="Arial"/>
                <w:sz w:val="22"/>
              </w:rPr>
              <w:t xml:space="preserve"> </w:t>
            </w:r>
            <w:r w:rsidR="008E259E" w:rsidRPr="00F97105">
              <w:rPr>
                <w:rFonts w:cs="Arial"/>
                <w:sz w:val="22"/>
              </w:rPr>
              <w:t>long-lasting</w:t>
            </w:r>
            <w:r w:rsidRPr="00F97105">
              <w:rPr>
                <w:rFonts w:cs="Arial"/>
                <w:sz w:val="22"/>
              </w:rPr>
              <w:t xml:space="preserve"> protection. Talk to your GP or health worker to find out if you are eligible.</w:t>
            </w:r>
          </w:p>
          <w:p w14:paraId="77AF1ED4" w14:textId="51A5DB11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healthywa.wa.gov.au/JEV</w:t>
            </w:r>
          </w:p>
        </w:tc>
      </w:tr>
      <w:tr w:rsidR="00AD7BA5" w14:paraId="5C97F768" w14:textId="77777777" w:rsidTr="00F97105">
        <w:tc>
          <w:tcPr>
            <w:tcW w:w="3256" w:type="dxa"/>
          </w:tcPr>
          <w:p w14:paraId="40E19405" w14:textId="18D074B6" w:rsidR="00CF0C20" w:rsidRPr="00F97105" w:rsidRDefault="00952A2F" w:rsidP="00CF0C20">
            <w:pPr>
              <w:rPr>
                <w:rFonts w:cs="Arial"/>
                <w:noProof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lastRenderedPageBreak/>
              <w:drawing>
                <wp:inline distT="0" distB="0" distL="0" distR="0" wp14:anchorId="101A38B9" wp14:editId="1BAE1F3F">
                  <wp:extent cx="1514236" cy="156210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b="-2972"/>
                          <a:stretch/>
                        </pic:blipFill>
                        <pic:spPr bwMode="auto">
                          <a:xfrm>
                            <a:off x="0" y="0"/>
                            <a:ext cx="1527449" cy="1575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71A84254" w14:textId="480434A2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 xml:space="preserve">There is a vaccine available to </w:t>
            </w:r>
            <w:r w:rsidR="00BC4D24">
              <w:rPr>
                <w:rFonts w:cs="Arial"/>
                <w:sz w:val="22"/>
              </w:rPr>
              <w:t>protect you</w:t>
            </w:r>
            <w:r w:rsidR="00E35B42">
              <w:rPr>
                <w:rFonts w:cs="Arial"/>
                <w:sz w:val="22"/>
              </w:rPr>
              <w:t xml:space="preserve"> </w:t>
            </w:r>
            <w:r w:rsidR="00BC4D24">
              <w:rPr>
                <w:rFonts w:cs="Arial"/>
                <w:sz w:val="22"/>
              </w:rPr>
              <w:t>from</w:t>
            </w:r>
            <w:r w:rsidR="00E35B42">
              <w:rPr>
                <w:rFonts w:cs="Arial"/>
                <w:sz w:val="22"/>
              </w:rPr>
              <w:t xml:space="preserve"> the mosquito-borne</w:t>
            </w:r>
            <w:r w:rsidR="00E35B42" w:rsidRPr="00F97105">
              <w:rPr>
                <w:rFonts w:cs="Arial"/>
                <w:sz w:val="22"/>
              </w:rPr>
              <w:t xml:space="preserve"> </w:t>
            </w:r>
            <w:r w:rsidRPr="00F97105">
              <w:rPr>
                <w:rFonts w:cs="Arial"/>
                <w:sz w:val="22"/>
              </w:rPr>
              <w:t>Japanese encephalitis virus (JEV).</w:t>
            </w:r>
          </w:p>
          <w:p w14:paraId="70C4D4A9" w14:textId="63EBD91E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>The vaccine is free for eligible groups.</w:t>
            </w:r>
            <w:r w:rsidR="009163D8" w:rsidRPr="00F97105">
              <w:rPr>
                <w:rFonts w:cs="Arial"/>
                <w:sz w:val="22"/>
              </w:rPr>
              <w:t xml:space="preserve"> </w:t>
            </w:r>
          </w:p>
          <w:p w14:paraId="2E5986F3" w14:textId="6AB05C02" w:rsidR="00CF0C20" w:rsidRPr="00F97105" w:rsidRDefault="00CF0C20" w:rsidP="00CF0C20">
            <w:pPr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 xml:space="preserve">Other ways to </w:t>
            </w:r>
            <w:r w:rsidR="00E35B42">
              <w:rPr>
                <w:rFonts w:cs="Arial"/>
                <w:bCs/>
                <w:sz w:val="22"/>
              </w:rPr>
              <w:t xml:space="preserve">prevent mosquito bites and stay safe include: </w:t>
            </w:r>
            <w:r w:rsidR="00E35B42" w:rsidRPr="00F97105">
              <w:rPr>
                <w:rFonts w:cs="Arial"/>
                <w:bCs/>
                <w:sz w:val="22"/>
              </w:rPr>
              <w:t xml:space="preserve"> </w:t>
            </w:r>
          </w:p>
          <w:p w14:paraId="3B9AE95A" w14:textId="4592C9AB" w:rsidR="00CF0C20" w:rsidRPr="00F97105" w:rsidRDefault="00CF0C20" w:rsidP="00CF0C20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F97105">
              <w:rPr>
                <w:rFonts w:cs="Arial"/>
                <w:bCs/>
                <w:sz w:val="22"/>
              </w:rPr>
              <w:t xml:space="preserve"> Cover up with </w:t>
            </w:r>
            <w:r w:rsidR="0009621F">
              <w:rPr>
                <w:rFonts w:cs="Arial"/>
                <w:bCs/>
                <w:sz w:val="22"/>
              </w:rPr>
              <w:t xml:space="preserve">long, </w:t>
            </w:r>
            <w:r w:rsidRPr="00F97105">
              <w:rPr>
                <w:rFonts w:cs="Arial"/>
                <w:bCs/>
                <w:sz w:val="22"/>
              </w:rPr>
              <w:t>loose</w:t>
            </w:r>
            <w:r w:rsidR="0009621F">
              <w:rPr>
                <w:rFonts w:cs="Arial"/>
                <w:bCs/>
                <w:sz w:val="22"/>
              </w:rPr>
              <w:t xml:space="preserve">-fitting, </w:t>
            </w:r>
            <w:r w:rsidR="0009621F" w:rsidRPr="00F97105">
              <w:rPr>
                <w:rFonts w:eastAsiaTheme="minorEastAsia" w:cs="Arial"/>
                <w:sz w:val="22"/>
              </w:rPr>
              <w:t>light-coloured</w:t>
            </w:r>
            <w:r w:rsidRPr="00F97105">
              <w:rPr>
                <w:rFonts w:cs="Arial"/>
                <w:bCs/>
                <w:sz w:val="22"/>
              </w:rPr>
              <w:t xml:space="preserve"> clothing</w:t>
            </w:r>
            <w:r w:rsidR="002108A7" w:rsidRPr="00F97105">
              <w:rPr>
                <w:rFonts w:cs="Arial"/>
                <w:bCs/>
                <w:sz w:val="22"/>
              </w:rPr>
              <w:t>.</w:t>
            </w:r>
          </w:p>
          <w:p w14:paraId="40F6E9B4" w14:textId="4B38A8A5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 w:rsidRPr="00F97105">
              <w:rPr>
                <w:rFonts w:cs="Arial"/>
                <w:sz w:val="22"/>
              </w:rPr>
              <w:t xml:space="preserve"> </w:t>
            </w:r>
            <w:r w:rsidR="0009621F">
              <w:rPr>
                <w:rFonts w:cs="Arial"/>
                <w:sz w:val="22"/>
              </w:rPr>
              <w:t>Apply an effective repellent, evenly, to exposed skin</w:t>
            </w:r>
            <w:r w:rsidR="002108A7" w:rsidRPr="00F97105">
              <w:rPr>
                <w:rFonts w:cs="Arial"/>
                <w:sz w:val="22"/>
              </w:rPr>
              <w:t>.</w:t>
            </w:r>
          </w:p>
          <w:p w14:paraId="5B706738" w14:textId="61FE4E8A" w:rsidR="00CF0C20" w:rsidRPr="007B2E17" w:rsidRDefault="00CF0C20" w:rsidP="00CF0C20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Clean up</w:t>
            </w:r>
            <w:r w:rsidR="0009621F" w:rsidRPr="007B2E17">
              <w:rPr>
                <w:rFonts w:cs="Arial"/>
                <w:bCs/>
                <w:sz w:val="22"/>
              </w:rPr>
              <w:t>, remove</w:t>
            </w:r>
            <w:r w:rsidRPr="007B2E17">
              <w:rPr>
                <w:rFonts w:cs="Arial"/>
                <w:bCs/>
                <w:sz w:val="22"/>
              </w:rPr>
              <w:t xml:space="preserve"> or cover water-holding containers and puddles.</w:t>
            </w:r>
          </w:p>
          <w:p w14:paraId="1FE99068" w14:textId="69F52E56" w:rsidR="00C472F1" w:rsidRDefault="00744319" w:rsidP="00CF0C20">
            <w:pPr>
              <w:rPr>
                <w:rFonts w:ascii="Segoe UI Emoji" w:hAnsi="Segoe UI Emoji" w:cs="Segoe UI Emoji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 Cut your grass often and keep it short.</w:t>
            </w:r>
            <w:r>
              <w:rPr>
                <w:rFonts w:ascii="Segoe UI Emoji" w:hAnsi="Segoe UI Emoji" w:cs="Segoe UI Emoji"/>
                <w:bCs/>
                <w:sz w:val="22"/>
              </w:rPr>
              <w:t xml:space="preserve">  </w:t>
            </w:r>
          </w:p>
          <w:p w14:paraId="7DFF7C4B" w14:textId="75116123" w:rsidR="001109BF" w:rsidRDefault="001109BF" w:rsidP="00CF0C20">
            <w:pPr>
              <w:rPr>
                <w:rFonts w:ascii="Segoe UI Emoji" w:hAnsi="Segoe UI Emoji" w:cs="Segoe UI Emoji"/>
                <w:bCs/>
                <w:sz w:val="22"/>
              </w:rPr>
            </w:pPr>
            <w:r w:rsidRPr="001109BF">
              <w:rPr>
                <w:rFonts w:ascii="Segoe UI Emoji" w:hAnsi="Segoe UI Emoji" w:cs="Segoe UI Emoji"/>
                <w:sz w:val="22"/>
              </w:rPr>
              <w:t>✈</w:t>
            </w:r>
            <w:r w:rsidRPr="001109BF">
              <w:rPr>
                <w:rFonts w:cs="Arial"/>
                <w:sz w:val="22"/>
              </w:rPr>
              <w:t>️</w:t>
            </w:r>
            <w:r>
              <w:rPr>
                <w:rFonts w:cs="Arial"/>
                <w:sz w:val="22"/>
              </w:rPr>
              <w:t xml:space="preserve"> </w:t>
            </w:r>
            <w:r w:rsidRPr="00F97105">
              <w:rPr>
                <w:rFonts w:cs="Arial"/>
                <w:sz w:val="22"/>
              </w:rPr>
              <w:t xml:space="preserve">Those not eligible </w:t>
            </w:r>
            <w:r w:rsidRPr="00F97105">
              <w:rPr>
                <w:rFonts w:eastAsia="Calibri" w:cs="Arial"/>
                <w:sz w:val="22"/>
              </w:rPr>
              <w:t xml:space="preserve">and requiring vaccination for international travel </w:t>
            </w:r>
            <w:r w:rsidRPr="00F97105">
              <w:rPr>
                <w:rFonts w:cs="Arial"/>
                <w:sz w:val="22"/>
              </w:rPr>
              <w:t>can request a vaccine from their GP or travel doctor.</w:t>
            </w:r>
          </w:p>
          <w:p w14:paraId="28F86719" w14:textId="5E55BA00" w:rsidR="00CF0C20" w:rsidRPr="00F97105" w:rsidRDefault="00CF0C20" w:rsidP="00CF0C20">
            <w:pPr>
              <w:rPr>
                <w:rFonts w:eastAsia="Calibri" w:cs="Arial"/>
                <w:sz w:val="22"/>
              </w:rPr>
            </w:pPr>
            <w:r w:rsidRPr="00F97105">
              <w:rPr>
                <w:rFonts w:cs="Arial"/>
                <w:sz w:val="22"/>
              </w:rPr>
              <w:t>For more information on the JEV vaccine</w:t>
            </w:r>
            <w:r w:rsidR="0009621F">
              <w:rPr>
                <w:rFonts w:cs="Arial"/>
                <w:sz w:val="22"/>
              </w:rPr>
              <w:t>,</w:t>
            </w:r>
            <w:r w:rsidRPr="00F97105">
              <w:rPr>
                <w:rFonts w:cs="Arial"/>
                <w:sz w:val="22"/>
              </w:rPr>
              <w:t xml:space="preserve"> talk to your GP, health worker or visit</w:t>
            </w:r>
            <w:r w:rsidR="002108A7" w:rsidRPr="00F97105">
              <w:rPr>
                <w:rFonts w:cs="Arial"/>
                <w:sz w:val="22"/>
              </w:rPr>
              <w:t xml:space="preserve"> </w:t>
            </w:r>
            <w:r w:rsidRPr="00F97105">
              <w:rPr>
                <w:rFonts w:cs="Arial"/>
                <w:bCs/>
                <w:sz w:val="22"/>
              </w:rPr>
              <w:t>healthywa.wa.gov.au/JEV</w:t>
            </w:r>
          </w:p>
        </w:tc>
      </w:tr>
      <w:tr w:rsidR="00AD7BA5" w14:paraId="7E2972F1" w14:textId="77777777" w:rsidTr="00F97105">
        <w:tc>
          <w:tcPr>
            <w:tcW w:w="3256" w:type="dxa"/>
          </w:tcPr>
          <w:p w14:paraId="2470AD3A" w14:textId="3B2DB4E0" w:rsidR="00CF0C20" w:rsidRPr="00F97105" w:rsidRDefault="00CF0C20" w:rsidP="00CF0C20">
            <w:pPr>
              <w:rPr>
                <w:rFonts w:cs="Arial"/>
                <w:noProof/>
                <w:sz w:val="22"/>
                <w:highlight w:val="red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6380C1BA" wp14:editId="2DE6F980">
                  <wp:extent cx="1562100" cy="1584961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270" cy="1591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7399741A" w14:textId="61EF9724" w:rsidR="0009621F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 xml:space="preserve">Mosquitoes </w:t>
            </w:r>
            <w:r w:rsidR="0009621F">
              <w:rPr>
                <w:rFonts w:cs="Arial"/>
                <w:sz w:val="22"/>
              </w:rPr>
              <w:t xml:space="preserve">in WA </w:t>
            </w:r>
            <w:r w:rsidRPr="00F97105">
              <w:rPr>
                <w:rFonts w:cs="Arial"/>
                <w:sz w:val="22"/>
              </w:rPr>
              <w:t xml:space="preserve">can </w:t>
            </w:r>
            <w:r w:rsidR="0009621F">
              <w:rPr>
                <w:rFonts w:cs="Arial"/>
                <w:sz w:val="22"/>
              </w:rPr>
              <w:t xml:space="preserve">transmit a range of serious viruses that make you very sick. </w:t>
            </w:r>
          </w:p>
          <w:p w14:paraId="172B819D" w14:textId="71D2E5C9" w:rsidR="00CF0C20" w:rsidRPr="00F97105" w:rsidRDefault="0009621F" w:rsidP="00CF0C20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This year, mosquitoes may also be carrying a new virus called </w:t>
            </w:r>
            <w:r w:rsidR="00CF0C20" w:rsidRPr="00F97105">
              <w:rPr>
                <w:rFonts w:cs="Arial"/>
                <w:sz w:val="22"/>
              </w:rPr>
              <w:t xml:space="preserve">Japanese encephalitis virus </w:t>
            </w:r>
            <w:r w:rsidR="001109BF">
              <w:rPr>
                <w:rFonts w:cs="Arial"/>
                <w:sz w:val="22"/>
              </w:rPr>
              <w:t>(</w:t>
            </w:r>
            <w:r w:rsidR="00CF0C20" w:rsidRPr="00F97105">
              <w:rPr>
                <w:rFonts w:cs="Arial"/>
                <w:sz w:val="22"/>
              </w:rPr>
              <w:t>JEV</w:t>
            </w:r>
            <w:r w:rsidR="001109BF">
              <w:rPr>
                <w:rFonts w:cs="Arial"/>
                <w:sz w:val="22"/>
              </w:rPr>
              <w:t>)</w:t>
            </w:r>
            <w:r>
              <w:rPr>
                <w:rFonts w:cs="Arial"/>
                <w:sz w:val="22"/>
              </w:rPr>
              <w:t>.</w:t>
            </w:r>
          </w:p>
          <w:p w14:paraId="65AF953E" w14:textId="3E19BBFB" w:rsidR="00CF0C20" w:rsidRPr="00F97105" w:rsidRDefault="0009621F" w:rsidP="00CF0C20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A</w:t>
            </w:r>
            <w:r w:rsidR="00CF0C20" w:rsidRPr="00F97105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 xml:space="preserve">highly effective </w:t>
            </w:r>
            <w:r w:rsidR="00CF0C20" w:rsidRPr="00F97105">
              <w:rPr>
                <w:rFonts w:cs="Arial"/>
                <w:sz w:val="22"/>
              </w:rPr>
              <w:t xml:space="preserve">vaccine </w:t>
            </w:r>
            <w:r>
              <w:rPr>
                <w:rFonts w:cs="Arial"/>
                <w:sz w:val="22"/>
              </w:rPr>
              <w:t xml:space="preserve">is </w:t>
            </w:r>
            <w:r w:rsidR="00CF0C20" w:rsidRPr="00F97105">
              <w:rPr>
                <w:rFonts w:cs="Arial"/>
                <w:sz w:val="22"/>
              </w:rPr>
              <w:t xml:space="preserve">available for those most at risk that </w:t>
            </w:r>
            <w:bookmarkStart w:id="5" w:name="_Int_fK0PaQQQ"/>
            <w:r w:rsidR="00CF0C20" w:rsidRPr="00F97105">
              <w:rPr>
                <w:rFonts w:cs="Arial"/>
                <w:sz w:val="22"/>
              </w:rPr>
              <w:t>provides</w:t>
            </w:r>
            <w:bookmarkEnd w:id="5"/>
            <w:r w:rsidR="00CF0C20" w:rsidRPr="00F97105">
              <w:rPr>
                <w:rFonts w:cs="Arial"/>
                <w:sz w:val="22"/>
              </w:rPr>
              <w:t xml:space="preserve"> long-term protection against JEV.</w:t>
            </w:r>
          </w:p>
          <w:p w14:paraId="62E41E35" w14:textId="4A0E5C68" w:rsidR="00CF0C20" w:rsidRPr="00F97105" w:rsidRDefault="00CF0C20" w:rsidP="00CF0C20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>To find out if you are eligible</w:t>
            </w:r>
            <w:r w:rsidR="00D0166C">
              <w:rPr>
                <w:rFonts w:cs="Arial"/>
                <w:sz w:val="22"/>
              </w:rPr>
              <w:t xml:space="preserve"> for a free JEV vaccine</w:t>
            </w:r>
            <w:r w:rsidRPr="00F97105">
              <w:rPr>
                <w:rFonts w:cs="Arial"/>
                <w:sz w:val="22"/>
              </w:rPr>
              <w:t>, visit healthywa.wa.gov.au/JEV</w:t>
            </w:r>
          </w:p>
          <w:p w14:paraId="4B12658C" w14:textId="77777777" w:rsidR="0009621F" w:rsidRPr="00F97105" w:rsidRDefault="0009621F" w:rsidP="0009621F">
            <w:pPr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 xml:space="preserve">Other ways to </w:t>
            </w:r>
            <w:r>
              <w:rPr>
                <w:rFonts w:cs="Arial"/>
                <w:bCs/>
                <w:sz w:val="22"/>
              </w:rPr>
              <w:t xml:space="preserve">prevent mosquito bites and stay safe include: </w:t>
            </w:r>
            <w:r w:rsidRPr="00F97105">
              <w:rPr>
                <w:rFonts w:cs="Arial"/>
                <w:bCs/>
                <w:sz w:val="22"/>
              </w:rPr>
              <w:t xml:space="preserve"> </w:t>
            </w:r>
          </w:p>
          <w:p w14:paraId="27036A8D" w14:textId="6E36CC14" w:rsidR="0009621F" w:rsidRPr="00F97105" w:rsidRDefault="0009621F" w:rsidP="0009621F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F97105">
              <w:rPr>
                <w:rFonts w:cs="Arial"/>
                <w:bCs/>
                <w:sz w:val="22"/>
              </w:rPr>
              <w:t xml:space="preserve"> Cover up with </w:t>
            </w:r>
            <w:r>
              <w:rPr>
                <w:rFonts w:cs="Arial"/>
                <w:bCs/>
                <w:sz w:val="22"/>
              </w:rPr>
              <w:t xml:space="preserve">long, </w:t>
            </w:r>
            <w:r w:rsidRPr="00F97105">
              <w:rPr>
                <w:rFonts w:cs="Arial"/>
                <w:bCs/>
                <w:sz w:val="22"/>
              </w:rPr>
              <w:t>loose</w:t>
            </w:r>
            <w:r>
              <w:rPr>
                <w:rFonts w:cs="Arial"/>
                <w:bCs/>
                <w:sz w:val="22"/>
              </w:rPr>
              <w:t xml:space="preserve">-fitting, </w:t>
            </w:r>
            <w:r w:rsidRPr="00F97105">
              <w:rPr>
                <w:rFonts w:eastAsiaTheme="minorEastAsia" w:cs="Arial"/>
                <w:sz w:val="22"/>
              </w:rPr>
              <w:t>light-coloured</w:t>
            </w:r>
            <w:r w:rsidRPr="00F97105">
              <w:rPr>
                <w:rFonts w:cs="Arial"/>
                <w:bCs/>
                <w:sz w:val="22"/>
              </w:rPr>
              <w:t xml:space="preserve"> clothing.</w:t>
            </w:r>
          </w:p>
          <w:p w14:paraId="491B5ABF" w14:textId="77777777" w:rsidR="0009621F" w:rsidRPr="00F97105" w:rsidRDefault="0009621F" w:rsidP="0009621F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 w:rsidRPr="00F97105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>Apply an effective repellent, evenly, to exposed skin</w:t>
            </w:r>
            <w:r w:rsidRPr="00F97105">
              <w:rPr>
                <w:rFonts w:cs="Arial"/>
                <w:sz w:val="22"/>
              </w:rPr>
              <w:t>.</w:t>
            </w:r>
          </w:p>
          <w:p w14:paraId="39751BB7" w14:textId="34B7DCB2" w:rsidR="0009621F" w:rsidRPr="007B2E17" w:rsidRDefault="0009621F" w:rsidP="0009621F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F97105">
              <w:rPr>
                <w:rFonts w:cs="Arial"/>
                <w:bCs/>
                <w:sz w:val="22"/>
              </w:rPr>
              <w:t xml:space="preserve"> Clean up</w:t>
            </w:r>
            <w:r>
              <w:rPr>
                <w:rFonts w:cs="Arial"/>
                <w:bCs/>
                <w:sz w:val="22"/>
              </w:rPr>
              <w:t>, remove</w:t>
            </w:r>
            <w:r w:rsidRPr="00F97105">
              <w:rPr>
                <w:rFonts w:cs="Arial"/>
                <w:bCs/>
                <w:sz w:val="22"/>
              </w:rPr>
              <w:t xml:space="preserve"> or </w:t>
            </w:r>
            <w:r w:rsidRPr="007B2E17">
              <w:rPr>
                <w:rFonts w:cs="Arial"/>
                <w:bCs/>
                <w:sz w:val="22"/>
              </w:rPr>
              <w:t>cover water-holding containers and puddles.</w:t>
            </w:r>
          </w:p>
          <w:p w14:paraId="0C9A59C8" w14:textId="71DF5C0A" w:rsidR="00FF02FF" w:rsidRPr="007B2E17" w:rsidRDefault="00FF02FF" w:rsidP="0009621F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 xml:space="preserve">✅ Cut your grass often and keep it short.  </w:t>
            </w:r>
          </w:p>
          <w:p w14:paraId="11B23F0C" w14:textId="788103A7" w:rsidR="008E259E" w:rsidRPr="00F97105" w:rsidRDefault="00F305DE" w:rsidP="00CF0C20">
            <w:pPr>
              <w:rPr>
                <w:rFonts w:cs="Arial"/>
                <w:bCs/>
                <w:sz w:val="22"/>
              </w:rPr>
            </w:pPr>
            <w:r w:rsidRPr="007B2E17">
              <w:rPr>
                <w:rFonts w:eastAsia="Calibri" w:cs="Arial"/>
                <w:sz w:val="22"/>
              </w:rPr>
              <w:t>For more tips, visit healthywa.wa.gov.au/JEV</w:t>
            </w:r>
          </w:p>
        </w:tc>
      </w:tr>
    </w:tbl>
    <w:p w14:paraId="04074E13" w14:textId="77777777" w:rsidR="003C393D" w:rsidRDefault="003C393D" w:rsidP="001A75B8">
      <w:pPr>
        <w:spacing w:after="200" w:line="276" w:lineRule="auto"/>
        <w:rPr>
          <w:rFonts w:eastAsiaTheme="majorEastAsia" w:cstheme="majorBidi"/>
          <w:b/>
          <w:bCs/>
          <w:color w:val="005B38" w:themeColor="accent1"/>
          <w:sz w:val="26"/>
        </w:rPr>
      </w:pPr>
    </w:p>
    <w:p w14:paraId="4D736748" w14:textId="77777777" w:rsidR="001109BF" w:rsidRDefault="001109BF">
      <w:pPr>
        <w:spacing w:after="200" w:line="276" w:lineRule="auto"/>
        <w:rPr>
          <w:rFonts w:eastAsiaTheme="majorEastAsia" w:cstheme="majorBidi"/>
          <w:b/>
          <w:bCs/>
          <w:color w:val="005B38" w:themeColor="accent1"/>
          <w:sz w:val="26"/>
        </w:rPr>
      </w:pPr>
      <w:r>
        <w:rPr>
          <w:rFonts w:eastAsiaTheme="majorEastAsia" w:cstheme="majorBidi"/>
          <w:b/>
          <w:bCs/>
          <w:color w:val="005B38" w:themeColor="accent1"/>
          <w:sz w:val="26"/>
        </w:rPr>
        <w:br w:type="page"/>
      </w:r>
    </w:p>
    <w:p w14:paraId="1E011930" w14:textId="42C65338" w:rsidR="001A75B8" w:rsidRDefault="001A75B8" w:rsidP="001A75B8">
      <w:pPr>
        <w:spacing w:after="200" w:line="276" w:lineRule="auto"/>
        <w:rPr>
          <w:rFonts w:eastAsiaTheme="majorEastAsia" w:cstheme="majorBidi"/>
          <w:b/>
          <w:bCs/>
          <w:color w:val="005B38" w:themeColor="accent1"/>
          <w:sz w:val="26"/>
        </w:rPr>
      </w:pPr>
      <w:r>
        <w:rPr>
          <w:rFonts w:eastAsiaTheme="majorEastAsia" w:cstheme="majorBidi"/>
          <w:b/>
          <w:bCs/>
          <w:color w:val="005B38" w:themeColor="accent1"/>
          <w:sz w:val="26"/>
        </w:rPr>
        <w:lastRenderedPageBreak/>
        <w:t xml:space="preserve">General awareness </w:t>
      </w:r>
      <w:r w:rsidRPr="001A75B8">
        <w:rPr>
          <w:rFonts w:eastAsiaTheme="majorEastAsia" w:cstheme="majorBidi"/>
          <w:b/>
          <w:bCs/>
          <w:color w:val="005B38" w:themeColor="accent1"/>
          <w:sz w:val="26"/>
        </w:rPr>
        <w:t>– Bite prevention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56"/>
        <w:gridCol w:w="7280"/>
      </w:tblGrid>
      <w:tr w:rsidR="00816BDE" w:rsidRPr="00127EBE" w14:paraId="52843BF7" w14:textId="77777777" w:rsidTr="00816BDE">
        <w:tc>
          <w:tcPr>
            <w:tcW w:w="3256" w:type="dxa"/>
            <w:shd w:val="clear" w:color="auto" w:fill="D9D9D9" w:themeFill="background1" w:themeFillShade="D9"/>
          </w:tcPr>
          <w:p w14:paraId="589DA93F" w14:textId="77777777" w:rsidR="00816BDE" w:rsidRPr="00F97105" w:rsidRDefault="00816BDE" w:rsidP="00F375BA">
            <w:pPr>
              <w:spacing w:after="0"/>
              <w:jc w:val="center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Tile</w:t>
            </w:r>
          </w:p>
        </w:tc>
        <w:tc>
          <w:tcPr>
            <w:tcW w:w="7280" w:type="dxa"/>
            <w:shd w:val="clear" w:color="auto" w:fill="D9D9D9" w:themeFill="background1" w:themeFillShade="D9"/>
          </w:tcPr>
          <w:p w14:paraId="3372B486" w14:textId="77777777" w:rsidR="00816BDE" w:rsidRPr="00F97105" w:rsidRDefault="00816BDE" w:rsidP="00F375BA">
            <w:pPr>
              <w:spacing w:after="0"/>
              <w:jc w:val="center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Suggested post copy</w:t>
            </w:r>
          </w:p>
        </w:tc>
      </w:tr>
      <w:tr w:rsidR="00816BDE" w14:paraId="2C585DF3" w14:textId="77777777" w:rsidTr="00816BDE">
        <w:trPr>
          <w:trHeight w:val="2452"/>
        </w:trPr>
        <w:tc>
          <w:tcPr>
            <w:tcW w:w="3256" w:type="dxa"/>
            <w:shd w:val="clear" w:color="auto" w:fill="FFFFFF" w:themeFill="background1"/>
            <w:vAlign w:val="center"/>
          </w:tcPr>
          <w:p w14:paraId="71B2DDFA" w14:textId="6CC83560" w:rsidR="00816BDE" w:rsidRPr="00F97105" w:rsidRDefault="001C0DDF" w:rsidP="00AD7BA5">
            <w:pPr>
              <w:spacing w:after="200" w:line="276" w:lineRule="auto"/>
              <w:rPr>
                <w:rFonts w:eastAsiaTheme="majorEastAsia" w:cs="Arial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7B495B1" wp14:editId="79A3646E">
                  <wp:extent cx="1352550" cy="1354483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913" cy="1364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F02FF">
              <w:rPr>
                <w:rFonts w:eastAsiaTheme="majorEastAsia" w:cs="Arial"/>
                <w:sz w:val="22"/>
              </w:rPr>
              <w:t xml:space="preserve">  </w:t>
            </w:r>
          </w:p>
        </w:tc>
        <w:tc>
          <w:tcPr>
            <w:tcW w:w="7280" w:type="dxa"/>
            <w:shd w:val="clear" w:color="auto" w:fill="FFFFFF" w:themeFill="background1"/>
          </w:tcPr>
          <w:p w14:paraId="53C5D760" w14:textId="7A39156F" w:rsidR="00816BDE" w:rsidRPr="00F97105" w:rsidRDefault="00816BDE" w:rsidP="00816BDE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>Japanese encephalitis virus (JEV) is transmitted through the bite of an infected mosquito</w:t>
            </w:r>
            <w:r w:rsidR="004E0420">
              <w:rPr>
                <w:rFonts w:cs="Arial"/>
                <w:sz w:val="22"/>
              </w:rPr>
              <w:t xml:space="preserve"> and can make you very sick</w:t>
            </w:r>
            <w:r w:rsidRPr="00F97105">
              <w:rPr>
                <w:rFonts w:cs="Arial"/>
                <w:sz w:val="22"/>
              </w:rPr>
              <w:t xml:space="preserve">. </w:t>
            </w:r>
            <w:r w:rsidRPr="00F97105">
              <w:rPr>
                <w:rFonts w:ascii="Segoe UI Emoji" w:hAnsi="Segoe UI Emoji" w:cs="Segoe UI Emoji"/>
                <w:sz w:val="22"/>
              </w:rPr>
              <w:t>🦟</w:t>
            </w:r>
          </w:p>
          <w:p w14:paraId="3C7C0ADF" w14:textId="47180B09" w:rsidR="00816BDE" w:rsidRPr="007B2E17" w:rsidRDefault="002A4D83" w:rsidP="00816BDE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</w:t>
            </w:r>
            <w:r w:rsidR="00816BDE" w:rsidRPr="007B2E17">
              <w:rPr>
                <w:rFonts w:cs="Arial"/>
                <w:sz w:val="22"/>
              </w:rPr>
              <w:t xml:space="preserve">here is an increased risk that mosquitoes </w:t>
            </w:r>
            <w:r w:rsidR="00B25ABA" w:rsidRPr="007B2E17">
              <w:rPr>
                <w:rFonts w:cs="Arial"/>
                <w:sz w:val="22"/>
              </w:rPr>
              <w:t xml:space="preserve">in </w:t>
            </w:r>
            <w:r w:rsidR="00632FC9" w:rsidRPr="007B2E17">
              <w:rPr>
                <w:rFonts w:cs="Arial"/>
                <w:sz w:val="22"/>
              </w:rPr>
              <w:t>WA</w:t>
            </w:r>
            <w:r w:rsidR="00B25ABA" w:rsidRPr="007B2E17">
              <w:rPr>
                <w:rFonts w:cs="Arial"/>
                <w:sz w:val="22"/>
              </w:rPr>
              <w:t xml:space="preserve"> </w:t>
            </w:r>
            <w:r w:rsidR="001E1537" w:rsidRPr="007B2E17">
              <w:rPr>
                <w:rFonts w:cs="Arial"/>
                <w:sz w:val="22"/>
              </w:rPr>
              <w:t>are</w:t>
            </w:r>
            <w:r w:rsidR="00816BDE" w:rsidRPr="007B2E17">
              <w:rPr>
                <w:rFonts w:cs="Arial"/>
                <w:sz w:val="22"/>
              </w:rPr>
              <w:t xml:space="preserve"> carrying </w:t>
            </w:r>
            <w:r w:rsidR="003C2886" w:rsidRPr="007B2E17">
              <w:rPr>
                <w:rFonts w:cs="Arial"/>
                <w:sz w:val="22"/>
              </w:rPr>
              <w:t>JEV</w:t>
            </w:r>
            <w:r w:rsidR="00816BDE" w:rsidRPr="007B2E17">
              <w:rPr>
                <w:rFonts w:eastAsia="Calibri" w:cs="Arial"/>
                <w:sz w:val="22"/>
              </w:rPr>
              <w:t>.</w:t>
            </w:r>
          </w:p>
          <w:p w14:paraId="7DB9DB88" w14:textId="77777777" w:rsidR="00816BDE" w:rsidRPr="007B2E17" w:rsidRDefault="00816BDE" w:rsidP="00816BDE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Protect yourself to avoid serious illness.</w:t>
            </w:r>
          </w:p>
          <w:p w14:paraId="5E27FE65" w14:textId="77777777" w:rsidR="00816BDE" w:rsidRPr="007B2E17" w:rsidRDefault="00816BDE" w:rsidP="00816BDE">
            <w:pPr>
              <w:pStyle w:val="Answer"/>
              <w:spacing w:beforeLines="60" w:before="144" w:afterLines="60" w:after="144" w:line="300" w:lineRule="atLeast"/>
              <w:rPr>
                <w:rFonts w:eastAsiaTheme="minorEastAsia" w:cs="Arial"/>
                <w:sz w:val="22"/>
                <w:szCs w:val="22"/>
                <w:lang w:val="en-AU" w:eastAsia="en-US"/>
              </w:rPr>
            </w:pPr>
            <w:r w:rsidRPr="007B2E17">
              <w:rPr>
                <w:rFonts w:ascii="Segoe UI Emoji" w:eastAsiaTheme="minorEastAsia" w:hAnsi="Segoe UI Emoji" w:cs="Segoe UI Emoji"/>
                <w:sz w:val="22"/>
                <w:szCs w:val="22"/>
                <w:lang w:val="en-AU" w:eastAsia="en-US"/>
              </w:rPr>
              <w:t>✅</w:t>
            </w:r>
            <w:r w:rsidRPr="007B2E17">
              <w:rPr>
                <w:rFonts w:eastAsiaTheme="minorEastAsia" w:cs="Arial"/>
                <w:sz w:val="22"/>
                <w:szCs w:val="22"/>
                <w:lang w:val="en-AU" w:eastAsia="en-US"/>
              </w:rPr>
              <w:t xml:space="preserve"> Cover up</w:t>
            </w:r>
            <w:r w:rsidRPr="007B2E17">
              <w:rPr>
                <w:rFonts w:cs="Arial"/>
                <w:sz w:val="22"/>
                <w:szCs w:val="22"/>
              </w:rPr>
              <w:t xml:space="preserve"> </w:t>
            </w:r>
            <w:r w:rsidRPr="007B2E17">
              <w:rPr>
                <w:rFonts w:ascii="Segoe UI Emoji" w:eastAsiaTheme="minorEastAsia" w:hAnsi="Segoe UI Emoji" w:cs="Segoe UI Emoji"/>
                <w:sz w:val="22"/>
                <w:szCs w:val="22"/>
                <w:lang w:val="en-AU" w:eastAsia="en-US"/>
              </w:rPr>
              <w:t>💁</w:t>
            </w:r>
            <w:r w:rsidRPr="007B2E17">
              <w:rPr>
                <w:rFonts w:eastAsiaTheme="minorEastAsia" w:cs="Arial"/>
                <w:sz w:val="22"/>
                <w:szCs w:val="22"/>
                <w:lang w:val="en-AU" w:eastAsia="en-US"/>
              </w:rPr>
              <w:t>‍♀️ Wear long, loose-fitting, light-coloured clothing, covering as much of the body as you can.</w:t>
            </w:r>
          </w:p>
          <w:p w14:paraId="3F574AA0" w14:textId="26466C03" w:rsidR="00816BDE" w:rsidRPr="007B2E17" w:rsidRDefault="00816BDE" w:rsidP="00816BDE">
            <w:pPr>
              <w:rPr>
                <w:rFonts w:cs="Arial"/>
                <w:sz w:val="22"/>
              </w:rPr>
            </w:pPr>
            <w:r w:rsidRPr="007B2E17">
              <w:rPr>
                <w:rFonts w:ascii="Segoe UI Emoji" w:hAnsi="Segoe UI Emoji" w:cs="Segoe UI Emoji"/>
                <w:sz w:val="22"/>
              </w:rPr>
              <w:t>✅</w:t>
            </w:r>
            <w:r w:rsidRPr="007B2E17">
              <w:rPr>
                <w:rFonts w:cs="Arial"/>
                <w:sz w:val="22"/>
              </w:rPr>
              <w:t xml:space="preserve"> </w:t>
            </w:r>
            <w:r w:rsidR="00952A2F" w:rsidRPr="007B2E17">
              <w:rPr>
                <w:rFonts w:cs="Arial"/>
                <w:sz w:val="22"/>
              </w:rPr>
              <w:t>Repel</w:t>
            </w:r>
            <w:r w:rsidRPr="007B2E17">
              <w:rPr>
                <w:rFonts w:cs="Arial"/>
                <w:sz w:val="22"/>
              </w:rPr>
              <w:t xml:space="preserve"> </w:t>
            </w:r>
            <w:r w:rsidRPr="007B2E17">
              <w:rPr>
                <w:rFonts w:ascii="Segoe UI Emoji" w:hAnsi="Segoe UI Emoji" w:cs="Segoe UI Emoji"/>
                <w:sz w:val="22"/>
              </w:rPr>
              <w:t>🦟</w:t>
            </w:r>
            <w:r w:rsidRPr="007B2E17">
              <w:rPr>
                <w:rFonts w:cs="Arial"/>
                <w:sz w:val="22"/>
              </w:rPr>
              <w:t xml:space="preserve"> </w:t>
            </w:r>
            <w:r w:rsidR="00606382" w:rsidRPr="007B2E17">
              <w:rPr>
                <w:rFonts w:cs="Arial"/>
                <w:sz w:val="22"/>
              </w:rPr>
              <w:t>A</w:t>
            </w:r>
            <w:r w:rsidRPr="007B2E17">
              <w:rPr>
                <w:rFonts w:cs="Arial"/>
                <w:sz w:val="22"/>
              </w:rPr>
              <w:t>pply insect repellent evenly to exposed skin, making sure it contains DEET (diethyltoluamide), picaridin or p-menthane-3,8-diol (PMD), also known as oil of lemon eucalyptus (OLE).</w:t>
            </w:r>
          </w:p>
          <w:p w14:paraId="12D69F1D" w14:textId="71A0EF4B" w:rsidR="00816BDE" w:rsidRPr="007B2E17" w:rsidRDefault="00816BDE" w:rsidP="00816BDE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Clean up </w:t>
            </w:r>
            <w:r w:rsidRPr="007B2E17">
              <w:rPr>
                <w:rFonts w:ascii="Segoe UI Emoji" w:hAnsi="Segoe UI Emoji" w:cs="Segoe UI Emoji"/>
                <w:bCs/>
                <w:sz w:val="22"/>
              </w:rPr>
              <w:t>🚮</w:t>
            </w:r>
            <w:r w:rsidRPr="007B2E17">
              <w:rPr>
                <w:rFonts w:cs="Arial"/>
                <w:bCs/>
                <w:sz w:val="22"/>
              </w:rPr>
              <w:t xml:space="preserve"> Reduce mosquito breeding by removing, emptying or covering water-holding containers.</w:t>
            </w:r>
          </w:p>
          <w:p w14:paraId="183FB280" w14:textId="71D233E6" w:rsidR="00C472F1" w:rsidRPr="007B2E17" w:rsidRDefault="00FF02FF" w:rsidP="00816BDE">
            <w:pPr>
              <w:spacing w:after="200" w:line="276" w:lineRule="auto"/>
              <w:rPr>
                <w:rFonts w:ascii="Segoe UI Emoji" w:hAnsi="Segoe UI Emoji" w:cs="Segoe UI Emoji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 xml:space="preserve">✅ Cut your grass 🌱 </w:t>
            </w:r>
            <w:r w:rsidR="005970A6" w:rsidRPr="007B2E17">
              <w:rPr>
                <w:rFonts w:ascii="Segoe UI Emoji" w:hAnsi="Segoe UI Emoji" w:cs="Segoe UI Emoji"/>
                <w:bCs/>
                <w:sz w:val="22"/>
              </w:rPr>
              <w:t>Keep it short to prevent mosquitoes hanging around your home and backyard</w:t>
            </w:r>
            <w:r w:rsidRPr="007B2E17">
              <w:rPr>
                <w:rFonts w:ascii="Segoe UI Emoji" w:hAnsi="Segoe UI Emoji" w:cs="Segoe UI Emoji"/>
                <w:bCs/>
                <w:sz w:val="22"/>
              </w:rPr>
              <w:t xml:space="preserve">.  </w:t>
            </w:r>
          </w:p>
          <w:p w14:paraId="75FAA9FE" w14:textId="5EAF9FE8" w:rsidR="00816BDE" w:rsidRPr="00F97105" w:rsidRDefault="00816BDE" w:rsidP="00816BDE">
            <w:pPr>
              <w:spacing w:after="200" w:line="276" w:lineRule="auto"/>
              <w:rPr>
                <w:rFonts w:eastAsiaTheme="majorEastAsia" w:cs="Arial"/>
                <w:sz w:val="22"/>
              </w:rPr>
            </w:pPr>
            <w:r w:rsidRPr="00C472F1">
              <w:rPr>
                <w:rFonts w:cs="Arial"/>
                <w:sz w:val="22"/>
              </w:rPr>
              <w:t>For more tips, visit healthywa.wa.gov.au/JEV</w:t>
            </w:r>
          </w:p>
        </w:tc>
      </w:tr>
      <w:tr w:rsidR="00816BDE" w14:paraId="3DE8E135" w14:textId="77777777" w:rsidTr="00816BDE">
        <w:tc>
          <w:tcPr>
            <w:tcW w:w="3256" w:type="dxa"/>
          </w:tcPr>
          <w:p w14:paraId="551903AD" w14:textId="75771613" w:rsidR="00816BDE" w:rsidRPr="00F97105" w:rsidRDefault="00952D6B" w:rsidP="001A75B8">
            <w:pPr>
              <w:spacing w:after="200" w:line="276" w:lineRule="auto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7496CAAA" wp14:editId="57E9CE06">
                  <wp:extent cx="1352550" cy="1359116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882" cy="138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2ECFC270" w14:textId="77777777" w:rsidR="00952D6B" w:rsidRPr="007B2E17" w:rsidRDefault="00952D6B" w:rsidP="00952D6B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 xml:space="preserve">Japanese encephalitis virus (JEV) is transmitted through the bite of an infected mosquito. </w:t>
            </w:r>
            <w:r w:rsidRPr="007B2E17">
              <w:rPr>
                <w:rFonts w:ascii="Segoe UI Emoji" w:hAnsi="Segoe UI Emoji" w:cs="Segoe UI Emoji"/>
                <w:sz w:val="22"/>
              </w:rPr>
              <w:t>🦟</w:t>
            </w:r>
          </w:p>
          <w:p w14:paraId="38002A1E" w14:textId="5276AE59" w:rsidR="00952D6B" w:rsidRPr="007B2E17" w:rsidRDefault="002A4D83" w:rsidP="00952D6B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</w:t>
            </w:r>
            <w:r w:rsidR="00952D6B" w:rsidRPr="007B2E17">
              <w:rPr>
                <w:rFonts w:cs="Arial"/>
                <w:sz w:val="22"/>
              </w:rPr>
              <w:t xml:space="preserve">here is an increased risk that mosquitoes </w:t>
            </w:r>
            <w:r w:rsidR="001E1537" w:rsidRPr="007B2E17">
              <w:rPr>
                <w:rFonts w:cs="Arial"/>
                <w:sz w:val="22"/>
              </w:rPr>
              <w:t>are</w:t>
            </w:r>
            <w:r w:rsidR="00952D6B" w:rsidRPr="007B2E17">
              <w:rPr>
                <w:rFonts w:cs="Arial"/>
                <w:sz w:val="22"/>
              </w:rPr>
              <w:t xml:space="preserve"> carrying </w:t>
            </w:r>
            <w:r w:rsidRPr="007B2E17">
              <w:rPr>
                <w:rFonts w:cs="Arial"/>
                <w:sz w:val="22"/>
              </w:rPr>
              <w:t xml:space="preserve">the virus </w:t>
            </w:r>
            <w:r w:rsidR="00952D6B" w:rsidRPr="007B2E17">
              <w:rPr>
                <w:rFonts w:cs="Arial"/>
                <w:sz w:val="22"/>
              </w:rPr>
              <w:t>this year</w:t>
            </w:r>
            <w:r w:rsidR="00952D6B" w:rsidRPr="007B2E17">
              <w:rPr>
                <w:rFonts w:eastAsia="Calibri" w:cs="Arial"/>
                <w:sz w:val="22"/>
              </w:rPr>
              <w:t>.</w:t>
            </w:r>
          </w:p>
          <w:p w14:paraId="795C9BA2" w14:textId="71024CCF" w:rsidR="00952D6B" w:rsidRPr="007B2E17" w:rsidRDefault="00952D6B" w:rsidP="00952D6B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To stay protected</w:t>
            </w:r>
            <w:r w:rsidR="0006371B" w:rsidRPr="007B2E17">
              <w:rPr>
                <w:rFonts w:cs="Arial"/>
                <w:sz w:val="22"/>
              </w:rPr>
              <w:t>,</w:t>
            </w:r>
            <w:r w:rsidRPr="007B2E17">
              <w:rPr>
                <w:rFonts w:cs="Arial"/>
                <w:sz w:val="22"/>
              </w:rPr>
              <w:t xml:space="preserve"> make sure you and your family wear long, loose-fitting, light-coloured clothing, covering as much of the body as you can. </w:t>
            </w:r>
            <w:r w:rsidRPr="007B2E17">
              <w:rPr>
                <w:rFonts w:ascii="Segoe UI Emoji" w:hAnsi="Segoe UI Emoji" w:cs="Segoe UI Emoji"/>
                <w:sz w:val="22"/>
              </w:rPr>
              <w:t>💁</w:t>
            </w:r>
            <w:r w:rsidRPr="007B2E17">
              <w:rPr>
                <w:rFonts w:cs="Arial"/>
                <w:sz w:val="22"/>
              </w:rPr>
              <w:t>‍♀️</w:t>
            </w:r>
          </w:p>
          <w:p w14:paraId="3BAED9DE" w14:textId="70CB94C7" w:rsidR="00816BDE" w:rsidRPr="007B2E17" w:rsidRDefault="00952D6B" w:rsidP="00952D6B">
            <w:pPr>
              <w:spacing w:after="200" w:line="276" w:lineRule="auto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  <w:r w:rsidRPr="007B2E17">
              <w:rPr>
                <w:rFonts w:cs="Arial"/>
                <w:sz w:val="22"/>
              </w:rPr>
              <w:t>For more tips, visit healthywa.wa.gov.au/JEV</w:t>
            </w:r>
          </w:p>
        </w:tc>
      </w:tr>
      <w:tr w:rsidR="00816BDE" w14:paraId="713E3390" w14:textId="77777777" w:rsidTr="00816BDE">
        <w:tc>
          <w:tcPr>
            <w:tcW w:w="3256" w:type="dxa"/>
          </w:tcPr>
          <w:p w14:paraId="2A1473A4" w14:textId="7D5A9DC4" w:rsidR="00816BDE" w:rsidRPr="00F97105" w:rsidRDefault="00952D6B" w:rsidP="001A75B8">
            <w:pPr>
              <w:spacing w:after="200" w:line="276" w:lineRule="auto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18637020" wp14:editId="39D14248">
                  <wp:extent cx="1314450" cy="1320831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542" cy="1344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4F6E46B2" w14:textId="77777777" w:rsidR="00952D6B" w:rsidRPr="007B2E17" w:rsidRDefault="00952D6B" w:rsidP="00952D6B">
            <w:pPr>
              <w:rPr>
                <w:rFonts w:cs="Arial"/>
                <w:bCs/>
                <w:sz w:val="22"/>
              </w:rPr>
            </w:pPr>
            <w:r w:rsidRPr="007B2E17">
              <w:rPr>
                <w:rFonts w:cs="Arial"/>
                <w:bCs/>
                <w:sz w:val="22"/>
              </w:rPr>
              <w:t xml:space="preserve">Did you know mosquitoes can bite through tight clothes, even jeans!  </w:t>
            </w:r>
            <w:r w:rsidRPr="007B2E17">
              <w:rPr>
                <w:rFonts w:ascii="Segoe UI Emoji" w:hAnsi="Segoe UI Emoji" w:cs="Segoe UI Emoji"/>
                <w:bCs/>
                <w:sz w:val="22"/>
              </w:rPr>
              <w:t>👖</w:t>
            </w:r>
          </w:p>
          <w:p w14:paraId="0FF0618E" w14:textId="5236154A" w:rsidR="00606382" w:rsidRPr="007B2E17" w:rsidRDefault="00606382" w:rsidP="00606382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This year, there is an increased risk that mosquitoes are carrying Japanese encephalitis virus (JEV)</w:t>
            </w:r>
            <w:r w:rsidRPr="007B2E17">
              <w:rPr>
                <w:rFonts w:eastAsia="Calibri" w:cs="Arial"/>
                <w:sz w:val="22"/>
              </w:rPr>
              <w:t>.</w:t>
            </w:r>
          </w:p>
          <w:p w14:paraId="549AED02" w14:textId="646B6B12" w:rsidR="00952D6B" w:rsidRPr="007B2E17" w:rsidRDefault="00952D6B" w:rsidP="00952D6B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 xml:space="preserve">To stay protected from mosquitoes and the diseases they may carry, make sure you and your family wear loose-fitting, light-coloured clothing, covering as much of the body as you can. </w:t>
            </w:r>
            <w:r w:rsidRPr="007B2E17">
              <w:rPr>
                <w:rFonts w:ascii="Segoe UI Emoji" w:hAnsi="Segoe UI Emoji" w:cs="Segoe UI Emoji"/>
                <w:sz w:val="22"/>
              </w:rPr>
              <w:t>💁</w:t>
            </w:r>
            <w:r w:rsidRPr="007B2E17">
              <w:rPr>
                <w:rFonts w:cs="Arial"/>
                <w:sz w:val="22"/>
              </w:rPr>
              <w:t>‍♀️</w:t>
            </w:r>
          </w:p>
          <w:p w14:paraId="6DA515B2" w14:textId="56835777" w:rsidR="00816BDE" w:rsidRPr="007B2E17" w:rsidRDefault="00952D6B" w:rsidP="00952D6B">
            <w:pPr>
              <w:spacing w:after="200" w:line="276" w:lineRule="auto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  <w:r w:rsidRPr="007B2E17">
              <w:rPr>
                <w:rFonts w:cs="Arial"/>
                <w:sz w:val="22"/>
              </w:rPr>
              <w:t>For more tips, visit healthywa.wa.gov.au/JEV</w:t>
            </w:r>
          </w:p>
        </w:tc>
      </w:tr>
      <w:tr w:rsidR="00816BDE" w14:paraId="499519B6" w14:textId="77777777" w:rsidTr="00816BDE">
        <w:tc>
          <w:tcPr>
            <w:tcW w:w="3256" w:type="dxa"/>
          </w:tcPr>
          <w:p w14:paraId="7A4D1CB6" w14:textId="630F3FCE" w:rsidR="00816BDE" w:rsidRPr="00F97105" w:rsidRDefault="00952D6B" w:rsidP="001A75B8">
            <w:pPr>
              <w:spacing w:after="200" w:line="276" w:lineRule="auto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5B0F9C46" wp14:editId="00EB0C7D">
                  <wp:extent cx="1428750" cy="1471188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507" cy="1491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1C320080" w14:textId="77777777" w:rsidR="00952D6B" w:rsidRPr="007B2E17" w:rsidRDefault="00952D6B" w:rsidP="00952D6B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 xml:space="preserve">Japanese encephalitis virus (JEV) is transmitted through the bite of an </w:t>
            </w:r>
            <w:r w:rsidRPr="007B2E17">
              <w:rPr>
                <w:rFonts w:cs="Arial"/>
                <w:sz w:val="22"/>
              </w:rPr>
              <w:t xml:space="preserve">infected mosquito. </w:t>
            </w:r>
            <w:r w:rsidRPr="007B2E17">
              <w:rPr>
                <w:rFonts w:ascii="Segoe UI Emoji" w:hAnsi="Segoe UI Emoji" w:cs="Segoe UI Emoji"/>
                <w:sz w:val="22"/>
              </w:rPr>
              <w:t>🦟</w:t>
            </w:r>
          </w:p>
          <w:p w14:paraId="3DE7EB92" w14:textId="5A447505" w:rsidR="00952D6B" w:rsidRPr="007B2E17" w:rsidRDefault="002A4D83" w:rsidP="00952D6B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</w:t>
            </w:r>
            <w:r w:rsidR="00952D6B" w:rsidRPr="007B2E17">
              <w:rPr>
                <w:rFonts w:cs="Arial"/>
                <w:sz w:val="22"/>
              </w:rPr>
              <w:t xml:space="preserve">here is an increased risk that mosquitoes </w:t>
            </w:r>
            <w:r w:rsidR="001E1537" w:rsidRPr="007B2E17">
              <w:rPr>
                <w:rFonts w:cs="Arial"/>
                <w:sz w:val="22"/>
              </w:rPr>
              <w:t>are</w:t>
            </w:r>
            <w:r w:rsidR="00952D6B" w:rsidRPr="007B2E17">
              <w:rPr>
                <w:rFonts w:cs="Arial"/>
                <w:sz w:val="22"/>
              </w:rPr>
              <w:t xml:space="preserve"> carrying </w:t>
            </w:r>
            <w:r w:rsidRPr="007B2E17">
              <w:rPr>
                <w:rFonts w:cs="Arial"/>
                <w:sz w:val="22"/>
              </w:rPr>
              <w:t xml:space="preserve">the virus </w:t>
            </w:r>
            <w:r w:rsidR="00952D6B" w:rsidRPr="007B2E17">
              <w:rPr>
                <w:rFonts w:cs="Arial"/>
                <w:sz w:val="22"/>
              </w:rPr>
              <w:t>this year</w:t>
            </w:r>
            <w:r w:rsidR="00952D6B" w:rsidRPr="007B2E17">
              <w:rPr>
                <w:rFonts w:eastAsia="Calibri" w:cs="Arial"/>
                <w:sz w:val="22"/>
              </w:rPr>
              <w:t>.</w:t>
            </w:r>
          </w:p>
          <w:p w14:paraId="05451B4E" w14:textId="77777777" w:rsidR="00952D6B" w:rsidRPr="00F97105" w:rsidRDefault="00952D6B" w:rsidP="00952D6B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When outdoors and mosquitoes are around, apply an effective insect repellent evenly to exposed skin, making</w:t>
            </w:r>
            <w:r w:rsidRPr="00F97105">
              <w:rPr>
                <w:rFonts w:cs="Arial"/>
                <w:sz w:val="22"/>
              </w:rPr>
              <w:t xml:space="preserve"> sure it contains either:</w:t>
            </w:r>
            <w:r w:rsidRPr="00F97105">
              <w:rPr>
                <w:rFonts w:cs="Arial"/>
                <w:sz w:val="22"/>
              </w:rPr>
              <w:br/>
            </w:r>
            <w:r w:rsidRPr="00F97105">
              <w:rPr>
                <w:rFonts w:cs="Arial"/>
                <w:sz w:val="22"/>
              </w:rPr>
              <w:br/>
            </w: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 w:rsidRPr="00F97105">
              <w:rPr>
                <w:rFonts w:cs="Arial"/>
                <w:sz w:val="22"/>
              </w:rPr>
              <w:t xml:space="preserve">  DEET (diethyltoluamide) </w:t>
            </w:r>
          </w:p>
          <w:p w14:paraId="47353BF4" w14:textId="7D2E80A0" w:rsidR="00952D6B" w:rsidRPr="00F97105" w:rsidRDefault="00952D6B" w:rsidP="00952D6B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lastRenderedPageBreak/>
              <w:t>✅</w:t>
            </w:r>
            <w:r w:rsidRPr="00F97105">
              <w:rPr>
                <w:rFonts w:cs="Arial"/>
                <w:sz w:val="22"/>
              </w:rPr>
              <w:t xml:space="preserve">  Picaridin </w:t>
            </w:r>
          </w:p>
          <w:p w14:paraId="6049D774" w14:textId="29167E6B" w:rsidR="00952D6B" w:rsidRDefault="00952D6B" w:rsidP="00952D6B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 w:rsidRPr="00F97105">
              <w:rPr>
                <w:rFonts w:cs="Arial"/>
                <w:sz w:val="22"/>
              </w:rPr>
              <w:t xml:space="preserve">  </w:t>
            </w:r>
            <w:r w:rsidR="00B31AA6">
              <w:rPr>
                <w:rFonts w:cs="Arial"/>
                <w:sz w:val="22"/>
              </w:rPr>
              <w:t>O</w:t>
            </w:r>
            <w:r w:rsidR="00B31AA6" w:rsidRPr="00F97105">
              <w:rPr>
                <w:rFonts w:cs="Arial"/>
                <w:sz w:val="22"/>
              </w:rPr>
              <w:t>il of lemon eucalyptus (OLE)</w:t>
            </w:r>
            <w:r w:rsidR="00B31AA6">
              <w:rPr>
                <w:rFonts w:cs="Arial"/>
                <w:sz w:val="22"/>
              </w:rPr>
              <w:t xml:space="preserve"> – also known as </w:t>
            </w:r>
            <w:r w:rsidRPr="00F97105">
              <w:rPr>
                <w:rFonts w:cs="Arial"/>
                <w:sz w:val="22"/>
              </w:rPr>
              <w:t>p-menthane-3,8-diol (PMD)</w:t>
            </w:r>
          </w:p>
          <w:p w14:paraId="17D5A041" w14:textId="4295D938" w:rsidR="00141561" w:rsidRPr="007B2E17" w:rsidRDefault="00141561" w:rsidP="00141561">
            <w:pPr>
              <w:shd w:val="clear" w:color="auto" w:fill="FFFFFF"/>
              <w:spacing w:before="225" w:after="225" w:line="276" w:lineRule="auto"/>
              <w:rPr>
                <w:rFonts w:eastAsia="Times New Roman" w:cs="Arial"/>
                <w:color w:val="333333"/>
                <w:sz w:val="18"/>
                <w:szCs w:val="18"/>
                <w:lang w:eastAsia="en-AU"/>
              </w:rPr>
            </w:pPr>
            <w:r w:rsidRPr="00141561">
              <w:rPr>
                <w:rFonts w:ascii="Segoe UI Emoji" w:hAnsi="Segoe UI Emoji" w:cs="Segoe UI Emoji"/>
                <w:sz w:val="22"/>
              </w:rPr>
              <w:t>⚠</w:t>
            </w:r>
            <w:r w:rsidRPr="00141561">
              <w:rPr>
                <w:rFonts w:cs="Arial"/>
                <w:sz w:val="22"/>
              </w:rPr>
              <w:t xml:space="preserve">️ </w:t>
            </w:r>
            <w:r w:rsidRPr="007B2E17">
              <w:rPr>
                <w:rFonts w:cs="Arial"/>
                <w:sz w:val="22"/>
              </w:rPr>
              <w:t xml:space="preserve">Mosquito wristbands and patches are not recommended as </w:t>
            </w:r>
            <w:r w:rsidR="006E6A02" w:rsidRPr="007B2E17">
              <w:rPr>
                <w:rFonts w:cs="Arial"/>
                <w:sz w:val="22"/>
              </w:rPr>
              <w:t>they do not protect against mosquito bites</w:t>
            </w:r>
            <w:r w:rsidRPr="007B2E17">
              <w:rPr>
                <w:rFonts w:cs="Arial"/>
                <w:sz w:val="22"/>
              </w:rPr>
              <w:t>.</w:t>
            </w:r>
          </w:p>
          <w:p w14:paraId="7B5366A1" w14:textId="0BDB78DA" w:rsidR="00816BDE" w:rsidRPr="00F97105" w:rsidRDefault="00952D6B" w:rsidP="00952D6B">
            <w:pPr>
              <w:spacing w:after="200" w:line="276" w:lineRule="auto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  <w:r w:rsidRPr="007B2E17">
              <w:rPr>
                <w:rFonts w:cs="Arial"/>
                <w:sz w:val="22"/>
              </w:rPr>
              <w:t>For more tips, visit healthywa.wa.gov.au</w:t>
            </w:r>
            <w:r w:rsidRPr="00F97105">
              <w:rPr>
                <w:rFonts w:cs="Arial"/>
                <w:sz w:val="22"/>
              </w:rPr>
              <w:t>/JEV</w:t>
            </w:r>
          </w:p>
        </w:tc>
      </w:tr>
      <w:tr w:rsidR="00816BDE" w14:paraId="6D431E52" w14:textId="77777777" w:rsidTr="00816BDE">
        <w:tc>
          <w:tcPr>
            <w:tcW w:w="3256" w:type="dxa"/>
          </w:tcPr>
          <w:p w14:paraId="78083241" w14:textId="38CE8576" w:rsidR="00816BDE" w:rsidRPr="00F97105" w:rsidRDefault="00952D6B" w:rsidP="001A75B8">
            <w:pPr>
              <w:spacing w:after="200" w:line="276" w:lineRule="auto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lastRenderedPageBreak/>
              <w:drawing>
                <wp:inline distT="0" distB="0" distL="0" distR="0" wp14:anchorId="65E2D55C" wp14:editId="4A200DED">
                  <wp:extent cx="1438275" cy="1480996"/>
                  <wp:effectExtent l="0" t="0" r="0" b="508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1584" cy="1504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1C4B0F48" w14:textId="77777777" w:rsidR="00952D6B" w:rsidRPr="00F97105" w:rsidRDefault="00952D6B" w:rsidP="00952D6B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 xml:space="preserve">Did you know not all insect repellent is effective against mosquitoes? </w:t>
            </w:r>
          </w:p>
          <w:p w14:paraId="0695FCA0" w14:textId="77777777" w:rsidR="00952D6B" w:rsidRPr="00F97105" w:rsidRDefault="00952D6B" w:rsidP="00952D6B">
            <w:pPr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To stay protected from mosquitoes and the diseases they may carry, make sure your repellent contains:</w:t>
            </w:r>
          </w:p>
          <w:p w14:paraId="430933D5" w14:textId="4F1B44FF" w:rsidR="00952D6B" w:rsidRPr="00F97105" w:rsidRDefault="00952D6B" w:rsidP="00952D6B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 w:rsidRPr="00F97105">
              <w:rPr>
                <w:rFonts w:cs="Arial"/>
                <w:sz w:val="22"/>
              </w:rPr>
              <w:t xml:space="preserve">  DEET (diethyltoluamide)</w:t>
            </w:r>
          </w:p>
          <w:p w14:paraId="53164493" w14:textId="6432D1F6" w:rsidR="00952D6B" w:rsidRPr="00F97105" w:rsidRDefault="00952D6B" w:rsidP="00952D6B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 w:rsidRPr="00F97105">
              <w:rPr>
                <w:rFonts w:cs="Arial"/>
                <w:sz w:val="22"/>
              </w:rPr>
              <w:t xml:space="preserve">  Picaridin </w:t>
            </w:r>
          </w:p>
          <w:p w14:paraId="18519F36" w14:textId="31873E6C" w:rsidR="00952D6B" w:rsidRDefault="00952D6B" w:rsidP="00952D6B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 w:rsidRPr="00F97105">
              <w:rPr>
                <w:rFonts w:cs="Arial"/>
                <w:sz w:val="22"/>
              </w:rPr>
              <w:t xml:space="preserve">  </w:t>
            </w:r>
            <w:r w:rsidR="00B31AA6">
              <w:rPr>
                <w:rFonts w:cs="Arial"/>
                <w:sz w:val="22"/>
              </w:rPr>
              <w:t>O</w:t>
            </w:r>
            <w:r w:rsidR="00B31AA6" w:rsidRPr="00F97105">
              <w:rPr>
                <w:rFonts w:cs="Arial"/>
                <w:sz w:val="22"/>
              </w:rPr>
              <w:t>il of lemon eucalyptus (OLE)</w:t>
            </w:r>
            <w:r w:rsidR="00B31AA6">
              <w:rPr>
                <w:rFonts w:cs="Arial"/>
                <w:sz w:val="22"/>
              </w:rPr>
              <w:t xml:space="preserve"> – also known as </w:t>
            </w:r>
            <w:r w:rsidRPr="00F97105">
              <w:rPr>
                <w:rFonts w:cs="Arial"/>
                <w:sz w:val="22"/>
              </w:rPr>
              <w:t>p-menthane-3,8-diol (PMD)</w:t>
            </w:r>
          </w:p>
          <w:p w14:paraId="5BC000CF" w14:textId="77777777" w:rsidR="0006371B" w:rsidRDefault="0006371B" w:rsidP="00952D6B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It is also important to apply repellent evenly to all areas of exposed skin for it to be effective.</w:t>
            </w:r>
          </w:p>
          <w:p w14:paraId="2FE64BB7" w14:textId="2330B3CA" w:rsidR="0006371B" w:rsidRDefault="0006371B" w:rsidP="00952D6B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Reapply repellent according to the label if you are outdoors for a prolonged </w:t>
            </w:r>
            <w:r w:rsidR="003D0FE1">
              <w:rPr>
                <w:rFonts w:cs="Arial"/>
                <w:sz w:val="22"/>
              </w:rPr>
              <w:t>period</w:t>
            </w:r>
            <w:r>
              <w:rPr>
                <w:rFonts w:cs="Arial"/>
                <w:sz w:val="22"/>
              </w:rPr>
              <w:t>.</w:t>
            </w:r>
            <w:r w:rsidR="003D0FE1">
              <w:rPr>
                <w:rFonts w:cs="Arial"/>
                <w:sz w:val="22"/>
              </w:rPr>
              <w:t xml:space="preserve"> </w:t>
            </w:r>
            <w:r w:rsidR="003D0FE1" w:rsidRPr="003D0FE1">
              <w:rPr>
                <w:rFonts w:ascii="Segoe UI Emoji" w:hAnsi="Segoe UI Emoji" w:cs="Segoe UI Emoji"/>
                <w:sz w:val="22"/>
              </w:rPr>
              <w:t>⏱</w:t>
            </w:r>
            <w:r w:rsidR="003D0FE1" w:rsidRPr="003D0FE1">
              <w:rPr>
                <w:rFonts w:cs="Arial"/>
                <w:sz w:val="22"/>
              </w:rPr>
              <w:t>️</w:t>
            </w:r>
          </w:p>
          <w:p w14:paraId="2314CB2D" w14:textId="77777777" w:rsidR="006E6A02" w:rsidRPr="00141561" w:rsidRDefault="006E6A02" w:rsidP="006E6A02">
            <w:pPr>
              <w:shd w:val="clear" w:color="auto" w:fill="FFFFFF"/>
              <w:spacing w:before="225" w:after="225" w:line="276" w:lineRule="auto"/>
              <w:rPr>
                <w:rFonts w:eastAsia="Times New Roman" w:cs="Arial"/>
                <w:color w:val="333333"/>
                <w:sz w:val="18"/>
                <w:szCs w:val="18"/>
                <w:highlight w:val="yellow"/>
                <w:lang w:eastAsia="en-AU"/>
              </w:rPr>
            </w:pPr>
            <w:r w:rsidRPr="00141561">
              <w:rPr>
                <w:rFonts w:ascii="Segoe UI Emoji" w:hAnsi="Segoe UI Emoji" w:cs="Segoe UI Emoji"/>
                <w:sz w:val="22"/>
              </w:rPr>
              <w:t>⚠</w:t>
            </w:r>
            <w:r w:rsidRPr="00141561">
              <w:rPr>
                <w:rFonts w:cs="Arial"/>
                <w:sz w:val="22"/>
              </w:rPr>
              <w:t xml:space="preserve">️ </w:t>
            </w:r>
            <w:r w:rsidRPr="007B2E17">
              <w:rPr>
                <w:rFonts w:cs="Arial"/>
                <w:sz w:val="22"/>
              </w:rPr>
              <w:t>Mosquito wristbands and patches are not recommended as they do not protect against mosquito bites.</w:t>
            </w:r>
          </w:p>
          <w:p w14:paraId="6D7CF154" w14:textId="0E558C00" w:rsidR="00816BDE" w:rsidRPr="00F97105" w:rsidRDefault="00952D6B" w:rsidP="00952D6B">
            <w:pPr>
              <w:spacing w:after="200" w:line="276" w:lineRule="auto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  <w:r w:rsidRPr="00F97105">
              <w:rPr>
                <w:rFonts w:cs="Arial"/>
                <w:sz w:val="22"/>
              </w:rPr>
              <w:t>For more tips, visit healthywa.wa.gov.au/JEV</w:t>
            </w:r>
          </w:p>
        </w:tc>
      </w:tr>
      <w:tr w:rsidR="00816BDE" w14:paraId="7DDF695A" w14:textId="77777777" w:rsidTr="00816BDE">
        <w:tc>
          <w:tcPr>
            <w:tcW w:w="3256" w:type="dxa"/>
          </w:tcPr>
          <w:p w14:paraId="42EF24E7" w14:textId="51E24405" w:rsidR="00816BDE" w:rsidRPr="00F97105" w:rsidRDefault="00952D6B" w:rsidP="001A75B8">
            <w:pPr>
              <w:spacing w:after="200" w:line="276" w:lineRule="auto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705861CF" wp14:editId="09AD34EB">
                  <wp:extent cx="1438275" cy="1438275"/>
                  <wp:effectExtent l="0" t="0" r="9525" b="952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00C728F8" w14:textId="77777777" w:rsidR="00952D6B" w:rsidRPr="007B2E17" w:rsidRDefault="00952D6B" w:rsidP="00952D6B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 xml:space="preserve">Japanese encephalitis virus (JEV) is transmitted through the bite of an </w:t>
            </w:r>
            <w:r w:rsidRPr="007B2E17">
              <w:rPr>
                <w:rFonts w:cs="Arial"/>
                <w:sz w:val="22"/>
              </w:rPr>
              <w:t xml:space="preserve">infected mosquito. </w:t>
            </w:r>
            <w:r w:rsidRPr="007B2E17">
              <w:rPr>
                <w:rFonts w:ascii="Segoe UI Emoji" w:hAnsi="Segoe UI Emoji" w:cs="Segoe UI Emoji"/>
                <w:sz w:val="22"/>
              </w:rPr>
              <w:t>🦟</w:t>
            </w:r>
          </w:p>
          <w:p w14:paraId="415424CA" w14:textId="186AD3F8" w:rsidR="0006371B" w:rsidRPr="007B2E17" w:rsidRDefault="002A4D83" w:rsidP="0006371B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</w:t>
            </w:r>
            <w:r w:rsidR="0006371B" w:rsidRPr="007B2E17">
              <w:rPr>
                <w:rFonts w:cs="Arial"/>
                <w:sz w:val="22"/>
              </w:rPr>
              <w:t xml:space="preserve">here is an increased risk that mosquitoes in WA </w:t>
            </w:r>
            <w:r w:rsidR="001E1537" w:rsidRPr="007B2E17">
              <w:rPr>
                <w:rFonts w:cs="Arial"/>
                <w:sz w:val="22"/>
              </w:rPr>
              <w:t>are</w:t>
            </w:r>
            <w:r w:rsidR="0006371B" w:rsidRPr="007B2E17">
              <w:rPr>
                <w:rFonts w:cs="Arial"/>
                <w:sz w:val="22"/>
              </w:rPr>
              <w:t xml:space="preserve"> carrying </w:t>
            </w:r>
            <w:r w:rsidRPr="007B2E17">
              <w:rPr>
                <w:rFonts w:cs="Arial"/>
                <w:sz w:val="22"/>
              </w:rPr>
              <w:t xml:space="preserve">the virus </w:t>
            </w:r>
            <w:r w:rsidR="0006371B" w:rsidRPr="007B2E17">
              <w:rPr>
                <w:rFonts w:cs="Arial"/>
                <w:sz w:val="22"/>
              </w:rPr>
              <w:t>this year</w:t>
            </w:r>
            <w:r w:rsidR="0006371B" w:rsidRPr="007B2E17">
              <w:rPr>
                <w:rFonts w:eastAsia="Calibri" w:cs="Arial"/>
                <w:sz w:val="22"/>
              </w:rPr>
              <w:t>.</w:t>
            </w:r>
            <w:r w:rsidR="0006371B" w:rsidRPr="007B2E17">
              <w:rPr>
                <w:rFonts w:cs="Arial"/>
                <w:sz w:val="22"/>
              </w:rPr>
              <w:t xml:space="preserve"> </w:t>
            </w:r>
          </w:p>
          <w:p w14:paraId="737B5130" w14:textId="192BC292" w:rsidR="00952D6B" w:rsidRPr="00F97105" w:rsidRDefault="00952D6B" w:rsidP="00952D6B">
            <w:pPr>
              <w:rPr>
                <w:rFonts w:cs="Arial"/>
                <w:bCs/>
                <w:sz w:val="22"/>
              </w:rPr>
            </w:pPr>
            <w:r w:rsidRPr="007B2E17">
              <w:rPr>
                <w:rFonts w:cs="Arial"/>
                <w:bCs/>
                <w:sz w:val="22"/>
              </w:rPr>
              <w:t>To protect yourself from serious disease, stop mosquitoes breeding in water around your home</w:t>
            </w:r>
            <w:r w:rsidRPr="00F97105">
              <w:rPr>
                <w:rFonts w:cs="Arial"/>
                <w:bCs/>
                <w:sz w:val="22"/>
              </w:rPr>
              <w:t xml:space="preserve"> or holiday accommodation by </w:t>
            </w:r>
            <w:r w:rsidR="0006371B">
              <w:rPr>
                <w:rFonts w:cs="Arial"/>
                <w:bCs/>
                <w:sz w:val="22"/>
              </w:rPr>
              <w:t xml:space="preserve">cleaning up, </w:t>
            </w:r>
            <w:r w:rsidR="0006371B" w:rsidRPr="00F97105">
              <w:rPr>
                <w:rFonts w:cs="Arial"/>
                <w:bCs/>
                <w:sz w:val="22"/>
              </w:rPr>
              <w:t>emptying</w:t>
            </w:r>
            <w:r w:rsidR="0006371B">
              <w:rPr>
                <w:rFonts w:cs="Arial"/>
                <w:bCs/>
                <w:sz w:val="22"/>
              </w:rPr>
              <w:t xml:space="preserve"> or covering</w:t>
            </w:r>
            <w:r w:rsidR="0006371B" w:rsidRPr="00F97105">
              <w:rPr>
                <w:rFonts w:cs="Arial"/>
                <w:bCs/>
                <w:sz w:val="22"/>
              </w:rPr>
              <w:t xml:space="preserve"> water</w:t>
            </w:r>
            <w:r w:rsidR="0006371B">
              <w:rPr>
                <w:rFonts w:cs="Arial"/>
                <w:bCs/>
                <w:sz w:val="22"/>
              </w:rPr>
              <w:t>-holding</w:t>
            </w:r>
            <w:r w:rsidR="0006371B" w:rsidRPr="00F97105">
              <w:rPr>
                <w:rFonts w:cs="Arial"/>
                <w:bCs/>
                <w:sz w:val="22"/>
              </w:rPr>
              <w:t xml:space="preserve"> </w:t>
            </w:r>
            <w:r w:rsidR="00D26654" w:rsidRPr="00F97105">
              <w:rPr>
                <w:rFonts w:cs="Arial"/>
                <w:bCs/>
                <w:sz w:val="22"/>
              </w:rPr>
              <w:t>containers.</w:t>
            </w:r>
            <w:r w:rsidRPr="00F97105">
              <w:rPr>
                <w:rFonts w:cs="Arial"/>
                <w:bCs/>
                <w:sz w:val="22"/>
              </w:rPr>
              <w:t xml:space="preserve"> </w:t>
            </w:r>
          </w:p>
          <w:p w14:paraId="5CE686E3" w14:textId="77777777" w:rsidR="00952D6B" w:rsidRPr="00F97105" w:rsidRDefault="00952D6B" w:rsidP="00952D6B">
            <w:pPr>
              <w:pStyle w:val="Heading3"/>
              <w:outlineLvl w:val="2"/>
              <w:rPr>
                <w:rFonts w:cs="Arial"/>
                <w:b w:val="0"/>
                <w:bCs w:val="0"/>
                <w:color w:val="auto"/>
                <w:sz w:val="22"/>
              </w:rPr>
            </w:pPr>
            <w:r w:rsidRPr="00F97105">
              <w:rPr>
                <w:rFonts w:cs="Arial"/>
                <w:b w:val="0"/>
                <w:bCs w:val="0"/>
                <w:color w:val="auto"/>
                <w:sz w:val="22"/>
              </w:rPr>
              <w:t>For more tips, visit healthywa.wa.gov.au/JEV</w:t>
            </w:r>
          </w:p>
          <w:p w14:paraId="6B678828" w14:textId="77777777" w:rsidR="00816BDE" w:rsidRPr="00F97105" w:rsidRDefault="00816BDE" w:rsidP="00952D6B">
            <w:pPr>
              <w:spacing w:after="200" w:line="276" w:lineRule="auto"/>
              <w:ind w:firstLine="720"/>
              <w:rPr>
                <w:rFonts w:eastAsiaTheme="majorEastAsia" w:cs="Arial"/>
                <w:b/>
                <w:bCs/>
                <w:color w:val="005B38" w:themeColor="accent1"/>
                <w:sz w:val="22"/>
              </w:rPr>
            </w:pPr>
          </w:p>
        </w:tc>
      </w:tr>
      <w:tr w:rsidR="001C0DDF" w14:paraId="55ED88E7" w14:textId="77777777" w:rsidTr="00816BDE">
        <w:tc>
          <w:tcPr>
            <w:tcW w:w="3256" w:type="dxa"/>
          </w:tcPr>
          <w:p w14:paraId="7369EF95" w14:textId="1C7358D5" w:rsidR="00FF02FF" w:rsidRPr="00F97105" w:rsidRDefault="00AD7BA5" w:rsidP="001A75B8">
            <w:pPr>
              <w:spacing w:after="200" w:line="276" w:lineRule="auto"/>
              <w:rPr>
                <w:rFonts w:cs="Arial"/>
                <w:noProof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0239522" wp14:editId="592AF20E">
                  <wp:extent cx="1476375" cy="1484399"/>
                  <wp:effectExtent l="0" t="0" r="0" b="190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889" cy="1498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1292D4A0" w14:textId="2C728B67" w:rsidR="00FF02FF" w:rsidRDefault="00F8351B" w:rsidP="00952D6B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</w:t>
            </w:r>
            <w:r w:rsidRPr="00F8351B">
              <w:rPr>
                <w:rFonts w:cs="Arial"/>
                <w:sz w:val="22"/>
              </w:rPr>
              <w:t xml:space="preserve">uring the heat of the day mosquitoes will </w:t>
            </w:r>
            <w:r w:rsidR="001E1537">
              <w:rPr>
                <w:rFonts w:cs="Arial"/>
                <w:sz w:val="22"/>
              </w:rPr>
              <w:t>retreat into</w:t>
            </w:r>
            <w:r w:rsidRPr="00F8351B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 xml:space="preserve">shady areas to avoid </w:t>
            </w:r>
            <w:r w:rsidRPr="00F8351B">
              <w:rPr>
                <w:rFonts w:cs="Arial"/>
                <w:sz w:val="22"/>
              </w:rPr>
              <w:t>dehydrating</w:t>
            </w:r>
            <w:r>
              <w:rPr>
                <w:rFonts w:cs="Arial"/>
                <w:sz w:val="22"/>
              </w:rPr>
              <w:t>. Th</w:t>
            </w:r>
            <w:r w:rsidR="00B31AA6">
              <w:rPr>
                <w:rFonts w:cs="Arial"/>
                <w:sz w:val="22"/>
              </w:rPr>
              <w:t xml:space="preserve">ey love freshly watered, </w:t>
            </w:r>
            <w:r>
              <w:rPr>
                <w:rFonts w:cs="Arial"/>
                <w:sz w:val="22"/>
              </w:rPr>
              <w:t xml:space="preserve"> long grass </w:t>
            </w:r>
            <w:r w:rsidRPr="00F8351B">
              <w:rPr>
                <w:rFonts w:ascii="Segoe UI Emoji" w:hAnsi="Segoe UI Emoji" w:cs="Segoe UI Emoji"/>
                <w:sz w:val="22"/>
              </w:rPr>
              <w:t>🌱</w:t>
            </w:r>
            <w:r>
              <w:rPr>
                <w:rFonts w:cs="Arial"/>
                <w:sz w:val="22"/>
              </w:rPr>
              <w:t>.</w:t>
            </w:r>
          </w:p>
          <w:p w14:paraId="238BC3D5" w14:textId="77777777" w:rsidR="00F8351B" w:rsidRDefault="00F8351B" w:rsidP="00952D6B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To avoid mosquitoes hiding out in your lawn, mow it regularly and keep it short.</w:t>
            </w:r>
          </w:p>
          <w:p w14:paraId="7A67DBC6" w14:textId="556352EF" w:rsidR="00F8351B" w:rsidRDefault="002A4D83" w:rsidP="00952D6B">
            <w:pPr>
              <w:rPr>
                <w:rFonts w:cs="Arial"/>
                <w:bCs/>
                <w:sz w:val="22"/>
              </w:rPr>
            </w:pPr>
            <w:r>
              <w:rPr>
                <w:rFonts w:cs="Arial"/>
                <w:sz w:val="22"/>
              </w:rPr>
              <w:t>With an increased risk of JEV this year</w:t>
            </w:r>
            <w:r w:rsidR="00F8351B">
              <w:rPr>
                <w:rFonts w:cs="Arial"/>
                <w:sz w:val="22"/>
              </w:rPr>
              <w:t xml:space="preserve">, it’s important we all take steps to limit mosquito behaviour and </w:t>
            </w:r>
            <w:r w:rsidR="00F8351B" w:rsidRPr="00F97105">
              <w:rPr>
                <w:rFonts w:cs="Arial"/>
                <w:bCs/>
                <w:sz w:val="22"/>
              </w:rPr>
              <w:t xml:space="preserve">protect </w:t>
            </w:r>
            <w:r w:rsidR="00F8351B">
              <w:rPr>
                <w:rFonts w:cs="Arial"/>
                <w:bCs/>
                <w:sz w:val="22"/>
              </w:rPr>
              <w:t>ourselves</w:t>
            </w:r>
            <w:r w:rsidR="00F8351B" w:rsidRPr="00F97105">
              <w:rPr>
                <w:rFonts w:cs="Arial"/>
                <w:bCs/>
                <w:sz w:val="22"/>
              </w:rPr>
              <w:t xml:space="preserve"> from serious disease</w:t>
            </w:r>
            <w:r w:rsidR="00F8351B">
              <w:rPr>
                <w:rFonts w:cs="Arial"/>
                <w:bCs/>
                <w:sz w:val="22"/>
              </w:rPr>
              <w:t>.</w:t>
            </w:r>
          </w:p>
          <w:p w14:paraId="42190BFC" w14:textId="6BBFA480" w:rsidR="00F8351B" w:rsidRPr="00162E06" w:rsidRDefault="00F8351B" w:rsidP="00AD7BA5">
            <w:pPr>
              <w:pStyle w:val="Heading3"/>
              <w:outlineLvl w:val="2"/>
              <w:rPr>
                <w:rFonts w:cs="Arial"/>
                <w:sz w:val="22"/>
              </w:rPr>
            </w:pPr>
            <w:r w:rsidRPr="00F97105">
              <w:rPr>
                <w:rFonts w:cs="Arial"/>
                <w:b w:val="0"/>
                <w:bCs w:val="0"/>
                <w:color w:val="auto"/>
                <w:sz w:val="22"/>
              </w:rPr>
              <w:t>For more tips, visit healthywa.wa.gov.au/JEV</w:t>
            </w:r>
          </w:p>
        </w:tc>
      </w:tr>
      <w:tr w:rsidR="00337EC6" w14:paraId="79A28AFB" w14:textId="77777777" w:rsidTr="00816BDE">
        <w:tc>
          <w:tcPr>
            <w:tcW w:w="3256" w:type="dxa"/>
          </w:tcPr>
          <w:p w14:paraId="6576EB3B" w14:textId="3780C5E6" w:rsidR="00337EC6" w:rsidRPr="00337EC6" w:rsidRDefault="007869C5" w:rsidP="001A75B8">
            <w:pPr>
              <w:spacing w:after="200" w:line="276" w:lineRule="auto"/>
              <w:rPr>
                <w:noProof/>
                <w:highlight w:val="yellow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234E40A" wp14:editId="61BED594">
                  <wp:extent cx="1428750" cy="1451693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9703" cy="1493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767A12AA" w14:textId="77777777" w:rsidR="00337EC6" w:rsidRPr="007B2E17" w:rsidRDefault="00337EC6" w:rsidP="00337EC6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 xml:space="preserve">Japanese encephalitis virus (JEV) is transmitted through the bite of an infected mosquito. </w:t>
            </w:r>
            <w:r w:rsidRPr="007B2E17">
              <w:rPr>
                <w:rFonts w:ascii="Segoe UI Emoji" w:hAnsi="Segoe UI Emoji" w:cs="Segoe UI Emoji"/>
                <w:sz w:val="22"/>
              </w:rPr>
              <w:t>🦟</w:t>
            </w:r>
          </w:p>
          <w:p w14:paraId="442AEDEE" w14:textId="77777777" w:rsidR="00337EC6" w:rsidRPr="007B2E17" w:rsidRDefault="00337EC6" w:rsidP="00337EC6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There is an increased risk that mosquitoes are carrying the virus this year.</w:t>
            </w:r>
          </w:p>
          <w:p w14:paraId="4E6A340B" w14:textId="77777777" w:rsidR="00337EC6" w:rsidRPr="007B2E17" w:rsidRDefault="00337EC6" w:rsidP="00952D6B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Protect infants and children by:</w:t>
            </w:r>
          </w:p>
          <w:p w14:paraId="3968A1EE" w14:textId="5F4E0A20" w:rsidR="00337EC6" w:rsidRPr="007B2E17" w:rsidRDefault="00337EC6" w:rsidP="00952D6B">
            <w:pPr>
              <w:rPr>
                <w:rFonts w:cs="Arial"/>
                <w:sz w:val="22"/>
              </w:rPr>
            </w:pPr>
            <w:r w:rsidRPr="007B2E17">
              <w:rPr>
                <w:rFonts w:ascii="Segoe UI Emoji" w:hAnsi="Segoe UI Emoji" w:cs="Segoe UI Emoji"/>
                <w:sz w:val="22"/>
              </w:rPr>
              <w:t>✅</w:t>
            </w:r>
            <w:r w:rsidRPr="007B2E17">
              <w:rPr>
                <w:rFonts w:cs="Arial"/>
                <w:sz w:val="22"/>
              </w:rPr>
              <w:t xml:space="preserve"> Dressing them </w:t>
            </w:r>
            <w:r w:rsidRPr="007B2E17">
              <w:rPr>
                <w:rFonts w:eastAsiaTheme="minorEastAsia" w:cs="Arial"/>
                <w:sz w:val="22"/>
              </w:rPr>
              <w:t xml:space="preserve">in long, loose-fitting, light-coloured clothing, </w:t>
            </w:r>
            <w:r w:rsidR="005F0A11" w:rsidRPr="007B2E17">
              <w:rPr>
                <w:rFonts w:eastAsiaTheme="minorEastAsia" w:cs="Arial"/>
                <w:sz w:val="22"/>
              </w:rPr>
              <w:t xml:space="preserve">including socks and shoes, </w:t>
            </w:r>
            <w:r w:rsidRPr="007B2E17">
              <w:rPr>
                <w:rFonts w:eastAsiaTheme="minorEastAsia" w:cs="Arial"/>
                <w:sz w:val="22"/>
              </w:rPr>
              <w:t>covering as much of the</w:t>
            </w:r>
            <w:r w:rsidR="005F0A11" w:rsidRPr="007B2E17">
              <w:rPr>
                <w:rFonts w:eastAsiaTheme="minorEastAsia" w:cs="Arial"/>
                <w:sz w:val="22"/>
              </w:rPr>
              <w:t>ir</w:t>
            </w:r>
            <w:r w:rsidRPr="007B2E17">
              <w:rPr>
                <w:rFonts w:eastAsiaTheme="minorEastAsia" w:cs="Arial"/>
                <w:sz w:val="22"/>
              </w:rPr>
              <w:t xml:space="preserve"> body as you can</w:t>
            </w:r>
            <w:r w:rsidR="005F0A11" w:rsidRPr="007B2E17">
              <w:rPr>
                <w:rFonts w:eastAsiaTheme="minorEastAsia" w:cs="Arial"/>
                <w:sz w:val="22"/>
              </w:rPr>
              <w:t xml:space="preserve"> </w:t>
            </w:r>
          </w:p>
          <w:p w14:paraId="51341FB3" w14:textId="225A2A55" w:rsidR="00337EC6" w:rsidRPr="007B2E17" w:rsidRDefault="00337EC6" w:rsidP="00952D6B">
            <w:pPr>
              <w:rPr>
                <w:rFonts w:cs="Arial"/>
                <w:sz w:val="22"/>
              </w:rPr>
            </w:pPr>
            <w:r w:rsidRPr="007B2E17">
              <w:rPr>
                <w:rFonts w:ascii="Segoe UI Emoji" w:hAnsi="Segoe UI Emoji" w:cs="Segoe UI Emoji"/>
                <w:sz w:val="22"/>
              </w:rPr>
              <w:t>✅</w:t>
            </w:r>
            <w:r w:rsidRPr="007B2E17">
              <w:rPr>
                <w:rFonts w:cs="Arial"/>
                <w:sz w:val="22"/>
              </w:rPr>
              <w:t xml:space="preserve"> Use bed and pram nets or other forms of insect screening</w:t>
            </w:r>
          </w:p>
          <w:p w14:paraId="6333C73B" w14:textId="31B2D81B" w:rsidR="00337EC6" w:rsidRPr="007B2E17" w:rsidRDefault="00337EC6" w:rsidP="00952D6B">
            <w:pPr>
              <w:rPr>
                <w:rFonts w:cs="Arial"/>
                <w:sz w:val="22"/>
              </w:rPr>
            </w:pPr>
            <w:r w:rsidRPr="007B2E17">
              <w:rPr>
                <w:rFonts w:ascii="Segoe UI Emoji" w:hAnsi="Segoe UI Emoji" w:cs="Segoe UI Emoji"/>
                <w:sz w:val="22"/>
              </w:rPr>
              <w:t>✅</w:t>
            </w:r>
            <w:r w:rsidRPr="007B2E17">
              <w:rPr>
                <w:rFonts w:cs="Arial"/>
                <w:sz w:val="22"/>
              </w:rPr>
              <w:t xml:space="preserve"> Apply </w:t>
            </w:r>
            <w:r w:rsidR="005F0A11" w:rsidRPr="007B2E17">
              <w:rPr>
                <w:rFonts w:cs="Arial"/>
                <w:sz w:val="22"/>
              </w:rPr>
              <w:t xml:space="preserve">an effective </w:t>
            </w:r>
            <w:r w:rsidRPr="007B2E17">
              <w:rPr>
                <w:rFonts w:cs="Arial"/>
                <w:sz w:val="22"/>
              </w:rPr>
              <w:t xml:space="preserve">repellent evenly to exposed skin, making sure it contains </w:t>
            </w:r>
            <w:r w:rsidR="005F0A11" w:rsidRPr="007B2E17">
              <w:rPr>
                <w:rFonts w:cs="Arial"/>
                <w:sz w:val="22"/>
              </w:rPr>
              <w:t xml:space="preserve">an appropriate concentration of </w:t>
            </w:r>
            <w:r w:rsidRPr="007B2E17">
              <w:rPr>
                <w:rFonts w:cs="Arial"/>
                <w:sz w:val="22"/>
              </w:rPr>
              <w:t>DEET (diethyltoluamide), picaridin or p-menthane-3,8-diol (PMD), also known as oil of lemon eucalyptus (OLE).</w:t>
            </w:r>
          </w:p>
          <w:p w14:paraId="1E2B2E79" w14:textId="1B6B5F0F" w:rsidR="00337EC6" w:rsidRPr="00337EC6" w:rsidRDefault="006E6A02" w:rsidP="00952D6B">
            <w:pPr>
              <w:rPr>
                <w:rFonts w:cs="Arial"/>
                <w:sz w:val="22"/>
                <w:highlight w:val="yellow"/>
              </w:rPr>
            </w:pPr>
            <w:r w:rsidRPr="007B2E17">
              <w:rPr>
                <w:rFonts w:cs="Arial"/>
                <w:sz w:val="22"/>
              </w:rPr>
              <w:t xml:space="preserve">Learn more </w:t>
            </w:r>
            <w:r w:rsidRPr="007B2E17">
              <w:rPr>
                <w:rFonts w:ascii="Segoe UI Emoji" w:hAnsi="Segoe UI Emoji" w:cs="Segoe UI Emoji"/>
                <w:sz w:val="22"/>
              </w:rPr>
              <w:t xml:space="preserve">👉 </w:t>
            </w:r>
            <w:hyperlink r:id="rId30" w:history="1">
              <w:r w:rsidRPr="007B2E17">
                <w:rPr>
                  <w:rStyle w:val="Hyperlink"/>
                  <w:rFonts w:ascii="Segoe UI Emoji" w:hAnsi="Segoe UI Emoji" w:cs="Segoe UI Emoji"/>
                  <w:sz w:val="22"/>
                </w:rPr>
                <w:t>www.health.wa.gov.au/Articles/N_R/Personal-insect-repellents</w:t>
              </w:r>
            </w:hyperlink>
            <w:r>
              <w:rPr>
                <w:rFonts w:ascii="Segoe UI Emoji" w:hAnsi="Segoe UI Emoji" w:cs="Segoe UI Emoji"/>
                <w:sz w:val="22"/>
              </w:rPr>
              <w:t xml:space="preserve"> </w:t>
            </w:r>
          </w:p>
        </w:tc>
      </w:tr>
    </w:tbl>
    <w:p w14:paraId="748F7EAE" w14:textId="77777777" w:rsidR="00337EC6" w:rsidRDefault="00337EC6">
      <w:pPr>
        <w:spacing w:after="200" w:line="276" w:lineRule="auto"/>
        <w:rPr>
          <w:rFonts w:eastAsiaTheme="majorEastAsia" w:cstheme="majorBidi"/>
          <w:b/>
          <w:bCs/>
          <w:color w:val="005B38" w:themeColor="accent1"/>
          <w:sz w:val="26"/>
        </w:rPr>
      </w:pPr>
    </w:p>
    <w:p w14:paraId="0B9063B0" w14:textId="6BBAB3C5" w:rsidR="00127EBE" w:rsidRDefault="009B00D3">
      <w:pPr>
        <w:spacing w:after="200" w:line="276" w:lineRule="auto"/>
        <w:rPr>
          <w:rFonts w:eastAsiaTheme="majorEastAsia" w:cstheme="majorBidi"/>
          <w:b/>
          <w:bCs/>
          <w:color w:val="005B38" w:themeColor="accent1"/>
          <w:sz w:val="26"/>
        </w:rPr>
      </w:pPr>
      <w:r>
        <w:rPr>
          <w:rFonts w:eastAsiaTheme="majorEastAsia" w:cstheme="majorBidi"/>
          <w:b/>
          <w:bCs/>
          <w:color w:val="005B38" w:themeColor="accent1"/>
          <w:sz w:val="26"/>
        </w:rPr>
        <w:t>General awareness – FAQ’s</w:t>
      </w:r>
    </w:p>
    <w:tbl>
      <w:tblPr>
        <w:tblStyle w:val="TableGrid"/>
        <w:tblW w:w="4976" w:type="pct"/>
        <w:tblLook w:val="04A0" w:firstRow="1" w:lastRow="0" w:firstColumn="1" w:lastColumn="0" w:noHBand="0" w:noVBand="1"/>
      </w:tblPr>
      <w:tblGrid>
        <w:gridCol w:w="3257"/>
        <w:gridCol w:w="7228"/>
      </w:tblGrid>
      <w:tr w:rsidR="009B00D3" w:rsidRPr="00C74AB5" w14:paraId="40375C22" w14:textId="77777777" w:rsidTr="002447D6">
        <w:trPr>
          <w:trHeight w:val="78"/>
          <w:tblHeader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9DC4DF9" w14:textId="77777777" w:rsidR="009B00D3" w:rsidRPr="00F97105" w:rsidRDefault="009B00D3" w:rsidP="00502F6F">
            <w:pPr>
              <w:spacing w:after="0"/>
              <w:jc w:val="center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Tile</w:t>
            </w:r>
          </w:p>
        </w:tc>
        <w:tc>
          <w:tcPr>
            <w:tcW w:w="3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63A80792" w14:textId="7B48B528" w:rsidR="009B00D3" w:rsidRPr="00F97105" w:rsidRDefault="00F97105" w:rsidP="00502F6F">
            <w:pPr>
              <w:spacing w:after="0"/>
              <w:jc w:val="center"/>
              <w:rPr>
                <w:rFonts w:cs="Arial"/>
                <w:bCs/>
                <w:sz w:val="22"/>
              </w:rPr>
            </w:pPr>
            <w:r>
              <w:rPr>
                <w:rFonts w:cs="Arial"/>
                <w:bCs/>
                <w:sz w:val="22"/>
              </w:rPr>
              <w:t>Suggested post copy</w:t>
            </w:r>
          </w:p>
        </w:tc>
      </w:tr>
      <w:tr w:rsidR="009B00D3" w:rsidRPr="00C74AB5" w14:paraId="79CDC9F1" w14:textId="77777777" w:rsidTr="002447D6">
        <w:trPr>
          <w:trHeight w:val="800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65401" w14:textId="4A47A896" w:rsidR="009B00D3" w:rsidRPr="00F97105" w:rsidRDefault="009B00D3" w:rsidP="009B00D3">
            <w:pPr>
              <w:spacing w:after="0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3A1B6FBD" wp14:editId="257EB4EA">
                  <wp:extent cx="1445291" cy="1438275"/>
                  <wp:effectExtent l="0" t="0" r="254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632" cy="1455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F9534" w14:textId="35EB48B7" w:rsidR="009B00D3" w:rsidRPr="007B2E17" w:rsidRDefault="009B00D3" w:rsidP="009B00D3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 xml:space="preserve">Japanese encephalitis virus (JEV) is a virus transmitted by mosquitoes. </w:t>
            </w:r>
          </w:p>
          <w:p w14:paraId="206214B7" w14:textId="342AFF0A" w:rsidR="009B00D3" w:rsidRPr="007B2E17" w:rsidRDefault="002A4D83" w:rsidP="009B00D3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T</w:t>
            </w:r>
            <w:r w:rsidR="009B00D3" w:rsidRPr="007B2E17">
              <w:rPr>
                <w:rFonts w:cs="Arial"/>
                <w:sz w:val="22"/>
              </w:rPr>
              <w:t xml:space="preserve">here is an increased risk that mosquitoes </w:t>
            </w:r>
            <w:r w:rsidR="0006371B" w:rsidRPr="007B2E17">
              <w:rPr>
                <w:rFonts w:cs="Arial"/>
                <w:sz w:val="22"/>
              </w:rPr>
              <w:t xml:space="preserve">in WA </w:t>
            </w:r>
            <w:r w:rsidR="001E1537" w:rsidRPr="007B2E17">
              <w:rPr>
                <w:rFonts w:cs="Arial"/>
                <w:sz w:val="22"/>
              </w:rPr>
              <w:t>are</w:t>
            </w:r>
            <w:r w:rsidR="009B00D3" w:rsidRPr="007B2E17">
              <w:rPr>
                <w:rFonts w:cs="Arial"/>
                <w:sz w:val="22"/>
              </w:rPr>
              <w:t xml:space="preserve"> carrying </w:t>
            </w:r>
            <w:r w:rsidR="00162E06" w:rsidRPr="007B2E17">
              <w:rPr>
                <w:rFonts w:cs="Arial"/>
                <w:sz w:val="22"/>
              </w:rPr>
              <w:t xml:space="preserve">the virus </w:t>
            </w:r>
            <w:r w:rsidR="009B00D3" w:rsidRPr="007B2E17">
              <w:rPr>
                <w:rFonts w:cs="Arial"/>
                <w:sz w:val="22"/>
              </w:rPr>
              <w:t>this year</w:t>
            </w:r>
            <w:r w:rsidR="009B00D3" w:rsidRPr="007B2E17">
              <w:rPr>
                <w:rFonts w:eastAsia="Calibri" w:cs="Arial"/>
                <w:sz w:val="22"/>
              </w:rPr>
              <w:t>.</w:t>
            </w:r>
            <w:r w:rsidR="009B00D3" w:rsidRPr="007B2E17">
              <w:rPr>
                <w:rFonts w:cs="Arial"/>
                <w:sz w:val="22"/>
              </w:rPr>
              <w:t xml:space="preserve"> </w:t>
            </w:r>
          </w:p>
          <w:p w14:paraId="32AB1712" w14:textId="1E516315" w:rsidR="009B00D3" w:rsidRPr="007B2E17" w:rsidRDefault="009B00D3" w:rsidP="009B00D3">
            <w:pPr>
              <w:rPr>
                <w:rFonts w:cs="Arial"/>
                <w:bCs/>
                <w:sz w:val="22"/>
              </w:rPr>
            </w:pPr>
            <w:r w:rsidRPr="007B2E17">
              <w:rPr>
                <w:rFonts w:cs="Arial"/>
                <w:bCs/>
                <w:sz w:val="22"/>
              </w:rPr>
              <w:t>JEV is usually mild with no noticeable symptoms, but some people can experience</w:t>
            </w:r>
            <w:r w:rsidR="002108A7" w:rsidRPr="007B2E17">
              <w:rPr>
                <w:rFonts w:cs="Arial"/>
                <w:bCs/>
                <w:sz w:val="22"/>
              </w:rPr>
              <w:t>:</w:t>
            </w:r>
          </w:p>
          <w:p w14:paraId="7B94F70D" w14:textId="3F13D792" w:rsidR="009B00D3" w:rsidRPr="007B2E17" w:rsidRDefault="002108A7" w:rsidP="009B00D3">
            <w:pPr>
              <w:pStyle w:val="ListParagraph"/>
              <w:numPr>
                <w:ilvl w:val="0"/>
                <w:numId w:val="12"/>
              </w:numPr>
              <w:spacing w:after="0"/>
              <w:rPr>
                <w:rFonts w:cs="Arial"/>
                <w:bCs/>
                <w:sz w:val="22"/>
              </w:rPr>
            </w:pPr>
            <w:r w:rsidRPr="007B2E17">
              <w:rPr>
                <w:rFonts w:cs="Arial"/>
                <w:bCs/>
                <w:sz w:val="22"/>
              </w:rPr>
              <w:t>h</w:t>
            </w:r>
            <w:r w:rsidR="009B00D3" w:rsidRPr="007B2E17">
              <w:rPr>
                <w:rFonts w:cs="Arial"/>
                <w:bCs/>
                <w:sz w:val="22"/>
              </w:rPr>
              <w:t>eadache</w:t>
            </w:r>
          </w:p>
          <w:p w14:paraId="1CD6A696" w14:textId="7741DE91" w:rsidR="009B00D3" w:rsidRPr="007B2E17" w:rsidRDefault="002108A7" w:rsidP="009B00D3">
            <w:pPr>
              <w:pStyle w:val="ListParagraph"/>
              <w:numPr>
                <w:ilvl w:val="0"/>
                <w:numId w:val="12"/>
              </w:numPr>
              <w:spacing w:after="0"/>
              <w:rPr>
                <w:rFonts w:cs="Arial"/>
                <w:bCs/>
                <w:sz w:val="22"/>
              </w:rPr>
            </w:pPr>
            <w:r w:rsidRPr="007B2E17">
              <w:rPr>
                <w:rFonts w:cs="Arial"/>
                <w:bCs/>
                <w:sz w:val="22"/>
              </w:rPr>
              <w:t>f</w:t>
            </w:r>
            <w:r w:rsidR="009B00D3" w:rsidRPr="007B2E17">
              <w:rPr>
                <w:rFonts w:cs="Arial"/>
                <w:bCs/>
                <w:sz w:val="22"/>
              </w:rPr>
              <w:t>ever</w:t>
            </w:r>
          </w:p>
          <w:p w14:paraId="71C17B84" w14:textId="35045B69" w:rsidR="009B00D3" w:rsidRPr="007B2E17" w:rsidRDefault="002108A7" w:rsidP="009B00D3">
            <w:pPr>
              <w:pStyle w:val="ListParagraph"/>
              <w:numPr>
                <w:ilvl w:val="0"/>
                <w:numId w:val="12"/>
              </w:numPr>
              <w:spacing w:after="0"/>
              <w:rPr>
                <w:rFonts w:cs="Arial"/>
                <w:bCs/>
                <w:sz w:val="22"/>
              </w:rPr>
            </w:pPr>
            <w:r w:rsidRPr="007B2E17">
              <w:rPr>
                <w:rFonts w:cs="Arial"/>
                <w:bCs/>
                <w:sz w:val="22"/>
              </w:rPr>
              <w:t>s</w:t>
            </w:r>
            <w:r w:rsidR="009B00D3" w:rsidRPr="007B2E17">
              <w:rPr>
                <w:rFonts w:cs="Arial"/>
                <w:bCs/>
                <w:sz w:val="22"/>
              </w:rPr>
              <w:t>eizures or fits</w:t>
            </w:r>
          </w:p>
          <w:p w14:paraId="1D6052B8" w14:textId="77777777" w:rsidR="00606382" w:rsidRPr="00606382" w:rsidRDefault="002108A7" w:rsidP="00606382">
            <w:pPr>
              <w:pStyle w:val="ListParagraph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 w:rsidRPr="00606382">
              <w:rPr>
                <w:rFonts w:cs="Arial"/>
                <w:bCs/>
                <w:sz w:val="22"/>
              </w:rPr>
              <w:t>d</w:t>
            </w:r>
            <w:r w:rsidR="009B00D3" w:rsidRPr="00606382">
              <w:rPr>
                <w:rFonts w:cs="Arial"/>
                <w:bCs/>
                <w:sz w:val="22"/>
              </w:rPr>
              <w:t>rowsiness</w:t>
            </w:r>
            <w:r w:rsidR="00211F98" w:rsidRPr="00606382">
              <w:rPr>
                <w:rFonts w:cs="Arial"/>
                <w:bCs/>
                <w:sz w:val="22"/>
              </w:rPr>
              <w:t xml:space="preserve"> </w:t>
            </w:r>
            <w:r w:rsidR="00D0166C" w:rsidRPr="00606382">
              <w:rPr>
                <w:rFonts w:cs="Arial"/>
                <w:bCs/>
                <w:sz w:val="22"/>
              </w:rPr>
              <w:t>or disorientation</w:t>
            </w:r>
          </w:p>
          <w:p w14:paraId="7882650A" w14:textId="2F7ED45A" w:rsidR="00D0166C" w:rsidRDefault="009B00D3" w:rsidP="00606382">
            <w:pPr>
              <w:rPr>
                <w:rFonts w:cs="Arial"/>
                <w:sz w:val="22"/>
              </w:rPr>
            </w:pPr>
            <w:r w:rsidRPr="00606382">
              <w:rPr>
                <w:rFonts w:cs="Arial"/>
                <w:sz w:val="22"/>
              </w:rPr>
              <w:t>A very small proportion of people can get swelling of the brain, which can result in death or long-term brain damage.</w:t>
            </w:r>
          </w:p>
          <w:p w14:paraId="09CFE361" w14:textId="20C15E5A" w:rsidR="00141561" w:rsidRPr="00606382" w:rsidRDefault="00141561" w:rsidP="00606382">
            <w:pPr>
              <w:rPr>
                <w:rFonts w:cs="Arial"/>
                <w:sz w:val="22"/>
              </w:rPr>
            </w:pPr>
            <w:r w:rsidRPr="00141561">
              <w:rPr>
                <w:rFonts w:cs="Arial"/>
                <w:sz w:val="22"/>
              </w:rPr>
              <w:t xml:space="preserve">Anyone who develops a sudden onset of </w:t>
            </w:r>
            <w:r>
              <w:rPr>
                <w:rFonts w:cs="Arial"/>
                <w:sz w:val="22"/>
              </w:rPr>
              <w:t>these symptoms</w:t>
            </w:r>
            <w:r w:rsidRPr="00141561">
              <w:rPr>
                <w:rFonts w:cs="Arial"/>
                <w:sz w:val="22"/>
              </w:rPr>
              <w:t xml:space="preserve"> should seek urgent medical attention</w:t>
            </w:r>
            <w:r>
              <w:rPr>
                <w:rFonts w:cs="Arial"/>
                <w:sz w:val="22"/>
              </w:rPr>
              <w:t>.</w:t>
            </w:r>
          </w:p>
          <w:p w14:paraId="770444BC" w14:textId="50C4E3E1" w:rsidR="009B00D3" w:rsidRPr="00F97105" w:rsidRDefault="00D0166C" w:rsidP="009B00D3">
            <w:pPr>
              <w:spacing w:before="100" w:beforeAutospacing="1" w:after="100" w:afterAutospacing="1"/>
              <w:rPr>
                <w:rFonts w:cs="Arial"/>
                <w:bCs/>
                <w:sz w:val="22"/>
                <w:lang w:eastAsia="en-AU"/>
              </w:rPr>
            </w:pPr>
            <w:r>
              <w:rPr>
                <w:rFonts w:cs="Arial"/>
                <w:bCs/>
                <w:sz w:val="22"/>
              </w:rPr>
              <w:t xml:space="preserve">Find out how to protect yourself and your family at </w:t>
            </w:r>
            <w:r w:rsidR="009B00D3" w:rsidRPr="00F97105">
              <w:rPr>
                <w:rFonts w:cs="Arial"/>
                <w:bCs/>
                <w:sz w:val="22"/>
              </w:rPr>
              <w:t xml:space="preserve">healthywa.wa.gov.au/JEV </w:t>
            </w:r>
          </w:p>
        </w:tc>
      </w:tr>
      <w:tr w:rsidR="009B00D3" w:rsidRPr="00C74AB5" w14:paraId="6F8CBCA8" w14:textId="77777777" w:rsidTr="002447D6">
        <w:trPr>
          <w:trHeight w:val="800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7756A" w14:textId="18FB9F3C" w:rsidR="009B00D3" w:rsidRPr="00F97105" w:rsidRDefault="009B00D3" w:rsidP="009B00D3">
            <w:pPr>
              <w:spacing w:after="0"/>
              <w:rPr>
                <w:rFonts w:cs="Arial"/>
                <w:noProof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08188A75" wp14:editId="67385A45">
                  <wp:extent cx="1445260" cy="1452310"/>
                  <wp:effectExtent l="0" t="0" r="254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3694" cy="1460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CF463" w14:textId="3352E4DC" w:rsidR="009B00D3" w:rsidRPr="00F97105" w:rsidRDefault="009B00D3" w:rsidP="009B00D3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 xml:space="preserve">Japanese encephalitis virus (JEV) is </w:t>
            </w:r>
            <w:r w:rsidR="008F0C7C">
              <w:rPr>
                <w:rFonts w:cs="Arial"/>
                <w:sz w:val="22"/>
              </w:rPr>
              <w:t>transmitted</w:t>
            </w:r>
            <w:r w:rsidR="008F0C7C" w:rsidRPr="00F97105">
              <w:rPr>
                <w:rFonts w:cs="Arial"/>
                <w:sz w:val="22"/>
              </w:rPr>
              <w:t xml:space="preserve"> </w:t>
            </w:r>
            <w:r w:rsidRPr="00F97105">
              <w:rPr>
                <w:rFonts w:cs="Arial"/>
                <w:sz w:val="22"/>
              </w:rPr>
              <w:t>to humans through the bite of an infected mosquito.</w:t>
            </w:r>
          </w:p>
          <w:p w14:paraId="13CF86C1" w14:textId="77777777" w:rsidR="009B00D3" w:rsidRPr="00F97105" w:rsidRDefault="009B00D3" w:rsidP="009B00D3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>Most people infected with JEV will have mild or no symptoms.</w:t>
            </w:r>
          </w:p>
          <w:p w14:paraId="678BEB10" w14:textId="77777777" w:rsidR="009B00D3" w:rsidRPr="00F97105" w:rsidRDefault="009B00D3" w:rsidP="009B00D3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>However, some people will get swelling and inflammation of the brain, which can result in death or long-term brain damage.</w:t>
            </w:r>
          </w:p>
          <w:p w14:paraId="27495A72" w14:textId="082ACDD2" w:rsidR="009B00D3" w:rsidRPr="00F97105" w:rsidRDefault="009B00D3" w:rsidP="009B00D3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>To protect yourself:</w:t>
            </w:r>
          </w:p>
          <w:p w14:paraId="67FED4FE" w14:textId="77777777" w:rsidR="008F0C7C" w:rsidRPr="00F97105" w:rsidRDefault="008F0C7C" w:rsidP="008F0C7C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F97105">
              <w:rPr>
                <w:rFonts w:cs="Arial"/>
                <w:bCs/>
                <w:sz w:val="22"/>
              </w:rPr>
              <w:t xml:space="preserve"> Cover up with </w:t>
            </w:r>
            <w:r>
              <w:rPr>
                <w:rFonts w:cs="Arial"/>
                <w:bCs/>
                <w:sz w:val="22"/>
              </w:rPr>
              <w:t xml:space="preserve">long, </w:t>
            </w:r>
            <w:r w:rsidRPr="00F97105">
              <w:rPr>
                <w:rFonts w:cs="Arial"/>
                <w:bCs/>
                <w:sz w:val="22"/>
              </w:rPr>
              <w:t>loose</w:t>
            </w:r>
            <w:r>
              <w:rPr>
                <w:rFonts w:cs="Arial"/>
                <w:bCs/>
                <w:sz w:val="22"/>
              </w:rPr>
              <w:t xml:space="preserve">-fitting, </w:t>
            </w:r>
            <w:r w:rsidRPr="00F97105">
              <w:rPr>
                <w:rFonts w:eastAsiaTheme="minorEastAsia" w:cs="Arial"/>
                <w:sz w:val="22"/>
              </w:rPr>
              <w:t>light-coloured</w:t>
            </w:r>
            <w:r w:rsidRPr="00F97105">
              <w:rPr>
                <w:rFonts w:cs="Arial"/>
                <w:bCs/>
                <w:sz w:val="22"/>
              </w:rPr>
              <w:t xml:space="preserve"> clothing.</w:t>
            </w:r>
          </w:p>
          <w:p w14:paraId="363E0BC9" w14:textId="3AA496CC" w:rsidR="008F0C7C" w:rsidRDefault="008F0C7C" w:rsidP="008F0C7C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lastRenderedPageBreak/>
              <w:t>✅</w:t>
            </w:r>
            <w:r w:rsidRPr="00F97105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>Apply an effective repellent, evenly, to exposed skin</w:t>
            </w:r>
            <w:r w:rsidRPr="00F97105">
              <w:rPr>
                <w:rFonts w:cs="Arial"/>
                <w:sz w:val="22"/>
              </w:rPr>
              <w:t>.</w:t>
            </w:r>
          </w:p>
          <w:p w14:paraId="5739D771" w14:textId="474D3E02" w:rsidR="008F0C7C" w:rsidRPr="00F97105" w:rsidRDefault="008F0C7C" w:rsidP="008F0C7C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✅</w:t>
            </w:r>
            <w:r>
              <w:rPr>
                <w:rFonts w:ascii="Segoe UI Emoji" w:hAnsi="Segoe UI Emoji" w:cs="Segoe UI Emoji"/>
                <w:sz w:val="22"/>
              </w:rPr>
              <w:t xml:space="preserve"> Sleep under a bed net if camping outdoors  </w:t>
            </w:r>
          </w:p>
          <w:p w14:paraId="0556ECFF" w14:textId="64F5B6F3" w:rsidR="008F0C7C" w:rsidRPr="007B2E17" w:rsidRDefault="008F0C7C" w:rsidP="008F0C7C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F97105">
              <w:rPr>
                <w:rFonts w:cs="Arial"/>
                <w:bCs/>
                <w:sz w:val="22"/>
              </w:rPr>
              <w:t xml:space="preserve"> Clean up</w:t>
            </w:r>
            <w:r>
              <w:rPr>
                <w:rFonts w:cs="Arial"/>
                <w:bCs/>
                <w:sz w:val="22"/>
              </w:rPr>
              <w:t>, remove</w:t>
            </w:r>
            <w:r w:rsidRPr="00F97105">
              <w:rPr>
                <w:rFonts w:cs="Arial"/>
                <w:bCs/>
                <w:sz w:val="22"/>
              </w:rPr>
              <w:t xml:space="preserve"> or cover water-holding containers and puddles</w:t>
            </w:r>
            <w:r>
              <w:rPr>
                <w:rFonts w:cs="Arial"/>
                <w:bCs/>
                <w:sz w:val="22"/>
              </w:rPr>
              <w:t xml:space="preserve"> around </w:t>
            </w:r>
            <w:r w:rsidRPr="007B2E17">
              <w:rPr>
                <w:rFonts w:cs="Arial"/>
                <w:bCs/>
                <w:sz w:val="22"/>
              </w:rPr>
              <w:t xml:space="preserve">your home or holiday </w:t>
            </w:r>
            <w:r w:rsidR="003D0FE1" w:rsidRPr="007B2E17">
              <w:rPr>
                <w:rFonts w:cs="Arial"/>
                <w:bCs/>
                <w:sz w:val="22"/>
              </w:rPr>
              <w:t>accommodation</w:t>
            </w:r>
            <w:r w:rsidRPr="007B2E17">
              <w:rPr>
                <w:rFonts w:cs="Arial"/>
                <w:bCs/>
                <w:sz w:val="22"/>
              </w:rPr>
              <w:t>.</w:t>
            </w:r>
          </w:p>
          <w:p w14:paraId="28E32FB9" w14:textId="0D495CE7" w:rsidR="00F8351B" w:rsidRPr="007B2E17" w:rsidRDefault="00F8351B" w:rsidP="008F0C7C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 xml:space="preserve">✅ Cut your grass often and keep it short.  </w:t>
            </w:r>
          </w:p>
          <w:p w14:paraId="3B601184" w14:textId="75F91F03" w:rsidR="009B00D3" w:rsidRPr="00F97105" w:rsidRDefault="009B00D3" w:rsidP="009B00D3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sz w:val="22"/>
              </w:rPr>
              <w:t>healthywa.wa.gov.au/JEV</w:t>
            </w:r>
          </w:p>
        </w:tc>
      </w:tr>
      <w:tr w:rsidR="009B00D3" w:rsidRPr="00C74AB5" w14:paraId="15D37C64" w14:textId="77777777" w:rsidTr="002447D6">
        <w:trPr>
          <w:trHeight w:val="297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B70F3" w14:textId="6554A2F9" w:rsidR="009B00D3" w:rsidRPr="00F97105" w:rsidRDefault="009B00D3" w:rsidP="009B00D3">
            <w:pPr>
              <w:spacing w:after="0"/>
              <w:rPr>
                <w:rFonts w:cs="Arial"/>
                <w:noProof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lastRenderedPageBreak/>
              <w:drawing>
                <wp:inline distT="0" distB="0" distL="0" distR="0" wp14:anchorId="7AFD16BA" wp14:editId="567ED66B">
                  <wp:extent cx="1499841" cy="1514475"/>
                  <wp:effectExtent l="0" t="0" r="571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9686" cy="1534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4EBC5" w14:textId="77777777" w:rsidR="00310590" w:rsidRDefault="00310590" w:rsidP="009B00D3">
            <w:pPr>
              <w:rPr>
                <w:rFonts w:eastAsia="Calibri" w:cs="Arial"/>
                <w:sz w:val="22"/>
              </w:rPr>
            </w:pPr>
            <w:r>
              <w:rPr>
                <w:rFonts w:eastAsia="Calibri" w:cs="Arial"/>
                <w:sz w:val="22"/>
              </w:rPr>
              <w:t>J</w:t>
            </w:r>
            <w:r w:rsidRPr="00310590">
              <w:rPr>
                <w:rFonts w:eastAsia="Calibri" w:cs="Arial"/>
                <w:sz w:val="22"/>
              </w:rPr>
              <w:t>apanese encephalitis virus (JEV) has recently been detected in northern WA</w:t>
            </w:r>
            <w:r>
              <w:rPr>
                <w:rFonts w:eastAsia="Calibri" w:cs="Arial"/>
                <w:sz w:val="22"/>
              </w:rPr>
              <w:t>.</w:t>
            </w:r>
          </w:p>
          <w:p w14:paraId="4959CB8B" w14:textId="20832C63" w:rsidR="00310590" w:rsidRDefault="00310590" w:rsidP="009B00D3">
            <w:pPr>
              <w:rPr>
                <w:rFonts w:eastAsia="Calibri" w:cs="Arial"/>
                <w:sz w:val="22"/>
              </w:rPr>
            </w:pPr>
            <w:r>
              <w:rPr>
                <w:rFonts w:eastAsia="Calibri" w:cs="Arial"/>
                <w:sz w:val="22"/>
              </w:rPr>
              <w:t xml:space="preserve">This </w:t>
            </w:r>
            <w:r w:rsidRPr="00310590">
              <w:rPr>
                <w:rFonts w:eastAsia="Calibri" w:cs="Arial"/>
                <w:sz w:val="22"/>
              </w:rPr>
              <w:t>means the risk to</w:t>
            </w:r>
            <w:r>
              <w:rPr>
                <w:rFonts w:eastAsia="Calibri" w:cs="Arial"/>
                <w:sz w:val="22"/>
              </w:rPr>
              <w:t xml:space="preserve"> </w:t>
            </w:r>
            <w:r w:rsidRPr="00310590">
              <w:rPr>
                <w:rFonts w:eastAsia="Calibri" w:cs="Arial"/>
                <w:sz w:val="22"/>
              </w:rPr>
              <w:t xml:space="preserve">Kimberley and Pilbara residents has increased. </w:t>
            </w:r>
          </w:p>
          <w:p w14:paraId="02E27639" w14:textId="53D89350" w:rsidR="00310590" w:rsidRPr="007B2E17" w:rsidRDefault="00310590" w:rsidP="009B00D3">
            <w:pPr>
              <w:rPr>
                <w:rFonts w:eastAsia="Calibri" w:cs="Arial"/>
                <w:sz w:val="22"/>
              </w:rPr>
            </w:pPr>
            <w:r w:rsidRPr="00310590">
              <w:rPr>
                <w:rFonts w:eastAsia="Calibri" w:cs="Arial"/>
                <w:sz w:val="22"/>
              </w:rPr>
              <w:t xml:space="preserve">The </w:t>
            </w:r>
            <w:bookmarkStart w:id="6" w:name="_GoBack"/>
            <w:bookmarkEnd w:id="6"/>
            <w:r w:rsidRPr="007B2E17">
              <w:rPr>
                <w:rFonts w:eastAsia="Calibri" w:cs="Arial"/>
                <w:sz w:val="22"/>
              </w:rPr>
              <w:t xml:space="preserve">risk of other mosquito-borne viruses also remains high in </w:t>
            </w:r>
            <w:r w:rsidR="002447D6" w:rsidRPr="007B2E17">
              <w:rPr>
                <w:rFonts w:eastAsia="Calibri" w:cs="Arial"/>
                <w:sz w:val="22"/>
              </w:rPr>
              <w:t>throughout</w:t>
            </w:r>
            <w:r w:rsidRPr="007B2E17">
              <w:rPr>
                <w:rFonts w:eastAsia="Calibri" w:cs="Arial"/>
                <w:sz w:val="22"/>
              </w:rPr>
              <w:t xml:space="preserve"> WA.</w:t>
            </w:r>
          </w:p>
          <w:p w14:paraId="58E6332F" w14:textId="77777777" w:rsidR="009B00D3" w:rsidRPr="007B2E17" w:rsidRDefault="009B00D3" w:rsidP="009B00D3">
            <w:pPr>
              <w:rPr>
                <w:rFonts w:cs="Arial"/>
                <w:bCs/>
                <w:sz w:val="22"/>
              </w:rPr>
            </w:pPr>
            <w:r w:rsidRPr="007B2E17">
              <w:rPr>
                <w:rFonts w:cs="Arial"/>
                <w:bCs/>
                <w:sz w:val="22"/>
              </w:rPr>
              <w:t>To protect yourself from serious disease:</w:t>
            </w:r>
          </w:p>
          <w:p w14:paraId="34E2C7F2" w14:textId="4C53AEB8" w:rsidR="009B00D3" w:rsidRPr="007B2E17" w:rsidRDefault="009B00D3" w:rsidP="009B00D3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Cover up with </w:t>
            </w:r>
            <w:r w:rsidR="008F0C7C" w:rsidRPr="007B2E17">
              <w:rPr>
                <w:rFonts w:cs="Arial"/>
                <w:bCs/>
                <w:sz w:val="22"/>
              </w:rPr>
              <w:t xml:space="preserve">long, </w:t>
            </w:r>
            <w:r w:rsidRPr="007B2E17">
              <w:rPr>
                <w:rFonts w:cs="Arial"/>
                <w:bCs/>
                <w:sz w:val="22"/>
              </w:rPr>
              <w:t>loose</w:t>
            </w:r>
            <w:r w:rsidR="008F0C7C" w:rsidRPr="007B2E17">
              <w:rPr>
                <w:rFonts w:cs="Arial"/>
                <w:bCs/>
                <w:sz w:val="22"/>
              </w:rPr>
              <w:t>-fitting, light-coloured</w:t>
            </w:r>
            <w:r w:rsidRPr="007B2E17">
              <w:rPr>
                <w:rFonts w:cs="Arial"/>
                <w:bCs/>
                <w:sz w:val="22"/>
              </w:rPr>
              <w:t xml:space="preserve"> clothing</w:t>
            </w:r>
            <w:r w:rsidR="002108A7" w:rsidRPr="007B2E17">
              <w:rPr>
                <w:rFonts w:cs="Arial"/>
                <w:bCs/>
                <w:sz w:val="22"/>
              </w:rPr>
              <w:t>.</w:t>
            </w:r>
          </w:p>
          <w:p w14:paraId="7B1D59D7" w14:textId="3F2F0557" w:rsidR="009B00D3" w:rsidRPr="007B2E17" w:rsidRDefault="009B00D3" w:rsidP="009B00D3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Use effective insect repellent</w:t>
            </w:r>
            <w:r w:rsidR="002108A7" w:rsidRPr="007B2E17">
              <w:rPr>
                <w:rFonts w:cs="Arial"/>
                <w:bCs/>
                <w:sz w:val="22"/>
              </w:rPr>
              <w:t>.</w:t>
            </w:r>
          </w:p>
          <w:p w14:paraId="300C7F86" w14:textId="4010AF3E" w:rsidR="009B00D3" w:rsidRPr="007B2E17" w:rsidRDefault="009B00D3" w:rsidP="009B00D3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>✅</w:t>
            </w:r>
            <w:r w:rsidRPr="007B2E17">
              <w:rPr>
                <w:rFonts w:cs="Arial"/>
                <w:bCs/>
                <w:sz w:val="22"/>
              </w:rPr>
              <w:t xml:space="preserve"> Clean-up</w:t>
            </w:r>
            <w:r w:rsidR="008F0C7C" w:rsidRPr="007B2E17">
              <w:rPr>
                <w:rFonts w:cs="Arial"/>
                <w:bCs/>
                <w:sz w:val="22"/>
              </w:rPr>
              <w:t>, empty</w:t>
            </w:r>
            <w:r w:rsidRPr="007B2E17">
              <w:rPr>
                <w:rFonts w:cs="Arial"/>
                <w:bCs/>
                <w:sz w:val="22"/>
              </w:rPr>
              <w:t xml:space="preserve"> or cover water-holding containers and puddles.</w:t>
            </w:r>
          </w:p>
          <w:p w14:paraId="50614092" w14:textId="48D22697" w:rsidR="00F8351B" w:rsidRPr="007B2E17" w:rsidRDefault="00F8351B" w:rsidP="009B00D3">
            <w:pPr>
              <w:rPr>
                <w:rFonts w:cs="Arial"/>
                <w:bCs/>
                <w:sz w:val="22"/>
              </w:rPr>
            </w:pPr>
            <w:r w:rsidRPr="007B2E17">
              <w:rPr>
                <w:rFonts w:ascii="Segoe UI Emoji" w:hAnsi="Segoe UI Emoji" w:cs="Segoe UI Emoji"/>
                <w:bCs/>
                <w:sz w:val="22"/>
              </w:rPr>
              <w:t xml:space="preserve">✅ Cut your grass often and keep it short.  </w:t>
            </w:r>
          </w:p>
          <w:p w14:paraId="32F90221" w14:textId="5AF4B371" w:rsidR="009B00D3" w:rsidRPr="00F97105" w:rsidRDefault="009B00D3" w:rsidP="009B00D3">
            <w:pPr>
              <w:rPr>
                <w:rFonts w:cs="Arial"/>
                <w:sz w:val="22"/>
              </w:rPr>
            </w:pPr>
            <w:r w:rsidRPr="007B2E17">
              <w:rPr>
                <w:rFonts w:cs="Arial"/>
                <w:bCs/>
                <w:sz w:val="22"/>
              </w:rPr>
              <w:t>healthywa.wa.gov.au/JEV</w:t>
            </w:r>
          </w:p>
        </w:tc>
      </w:tr>
    </w:tbl>
    <w:p w14:paraId="1A677E3A" w14:textId="1CFC0674" w:rsidR="00DF763F" w:rsidRPr="00D50CE9" w:rsidRDefault="00377C10" w:rsidP="00D50CE9">
      <w:pPr>
        <w:pStyle w:val="Heading3"/>
      </w:pPr>
      <w:r>
        <w:t xml:space="preserve">General </w:t>
      </w:r>
      <w:r w:rsidR="00127EBE">
        <w:t>a</w:t>
      </w:r>
      <w:r>
        <w:t xml:space="preserve">wareness </w:t>
      </w:r>
      <w:r w:rsidR="00127EBE">
        <w:t>- Travel</w:t>
      </w:r>
    </w:p>
    <w:tbl>
      <w:tblPr>
        <w:tblStyle w:val="TableGrid"/>
        <w:tblW w:w="4976" w:type="pct"/>
        <w:tblLook w:val="04A0" w:firstRow="1" w:lastRow="0" w:firstColumn="1" w:lastColumn="0" w:noHBand="0" w:noVBand="1"/>
      </w:tblPr>
      <w:tblGrid>
        <w:gridCol w:w="3257"/>
        <w:gridCol w:w="7228"/>
      </w:tblGrid>
      <w:tr w:rsidR="00C74AB5" w14:paraId="2C79A5B3" w14:textId="77777777" w:rsidTr="002447D6">
        <w:trPr>
          <w:trHeight w:val="78"/>
          <w:tblHeader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16EE2AAA" w14:textId="43C7F9CE" w:rsidR="00C74AB5" w:rsidRPr="00F97105" w:rsidRDefault="0087418B" w:rsidP="00C74AB5">
            <w:pPr>
              <w:spacing w:after="0"/>
              <w:jc w:val="center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Tile</w:t>
            </w:r>
          </w:p>
        </w:tc>
        <w:tc>
          <w:tcPr>
            <w:tcW w:w="3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49E767E4" w14:textId="60C0BFBD" w:rsidR="00C74AB5" w:rsidRPr="00F97105" w:rsidRDefault="00F97105" w:rsidP="00C74AB5">
            <w:pPr>
              <w:spacing w:after="0"/>
              <w:jc w:val="center"/>
              <w:rPr>
                <w:rFonts w:cs="Arial"/>
                <w:bCs/>
                <w:sz w:val="22"/>
              </w:rPr>
            </w:pPr>
            <w:r>
              <w:rPr>
                <w:rFonts w:cs="Arial"/>
                <w:bCs/>
                <w:sz w:val="22"/>
              </w:rPr>
              <w:t>Suggested post copy</w:t>
            </w:r>
          </w:p>
        </w:tc>
      </w:tr>
      <w:tr w:rsidR="00C74AB5" w14:paraId="0D7DFED9" w14:textId="77777777" w:rsidTr="002447D6">
        <w:trPr>
          <w:trHeight w:val="800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4D086" w14:textId="72162AD1" w:rsidR="00C74AB5" w:rsidRPr="00F97105" w:rsidRDefault="00127EBE">
            <w:pPr>
              <w:spacing w:after="0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anchor distT="0" distB="0" distL="114300" distR="114300" simplePos="0" relativeHeight="251659264" behindDoc="0" locked="0" layoutInCell="1" allowOverlap="1" wp14:anchorId="43D1B901" wp14:editId="008C940E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66040</wp:posOffset>
                  </wp:positionV>
                  <wp:extent cx="1571625" cy="1571625"/>
                  <wp:effectExtent l="0" t="0" r="9525" b="9525"/>
                  <wp:wrapTopAndBottom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CEDD6" w14:textId="77777777" w:rsidR="00127EBE" w:rsidRPr="00F97105" w:rsidRDefault="00127EBE" w:rsidP="00127EBE">
            <w:pPr>
              <w:spacing w:line="257" w:lineRule="auto"/>
              <w:rPr>
                <w:rFonts w:eastAsia="Calibri" w:cs="Arial"/>
                <w:sz w:val="22"/>
              </w:rPr>
            </w:pPr>
            <w:r w:rsidRPr="00F97105">
              <w:rPr>
                <w:rFonts w:eastAsia="Calibri" w:cs="Arial"/>
                <w:sz w:val="22"/>
              </w:rPr>
              <w:t xml:space="preserve">Mosquitoes in WA can transmit a range of serious diseases. </w:t>
            </w:r>
          </w:p>
          <w:p w14:paraId="0D2391BC" w14:textId="77777777" w:rsidR="00127EBE" w:rsidRPr="00F97105" w:rsidRDefault="00127EBE" w:rsidP="00127EBE">
            <w:pPr>
              <w:spacing w:line="257" w:lineRule="auto"/>
              <w:rPr>
                <w:rFonts w:cs="Arial"/>
                <w:sz w:val="22"/>
              </w:rPr>
            </w:pPr>
            <w:r w:rsidRPr="00F97105">
              <w:rPr>
                <w:rFonts w:eastAsia="Calibri" w:cs="Arial"/>
                <w:sz w:val="22"/>
              </w:rPr>
              <w:t>This year, there is an increased risk that they may also be carrying Japanese encephalitis virus (JEV).</w:t>
            </w:r>
          </w:p>
          <w:p w14:paraId="4BC3FD5A" w14:textId="77777777" w:rsidR="00127EBE" w:rsidRPr="00F97105" w:rsidRDefault="00127EBE" w:rsidP="00127EBE">
            <w:pPr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If you are travelling through WA, you should:</w:t>
            </w:r>
          </w:p>
          <w:p w14:paraId="4EB99596" w14:textId="77777777" w:rsidR="00127EBE" w:rsidRPr="00F97105" w:rsidRDefault="00127EBE" w:rsidP="00127EBE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📝</w:t>
            </w:r>
            <w:r w:rsidRPr="00F97105">
              <w:rPr>
                <w:rFonts w:cs="Arial"/>
                <w:bCs/>
                <w:sz w:val="22"/>
              </w:rPr>
              <w:t xml:space="preserve"> Plan your trip to avoid areas of high mosquito activity</w:t>
            </w:r>
          </w:p>
          <w:p w14:paraId="34D01C06" w14:textId="60A2F49F" w:rsidR="00127EBE" w:rsidRPr="00F97105" w:rsidRDefault="00127EBE" w:rsidP="00127EBE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👜</w:t>
            </w:r>
            <w:r w:rsidRPr="00F97105">
              <w:rPr>
                <w:rFonts w:cs="Arial"/>
                <w:sz w:val="22"/>
              </w:rPr>
              <w:t xml:space="preserve"> </w:t>
            </w:r>
            <w:bookmarkStart w:id="7" w:name="_Int_n2UGaMVh"/>
            <w:r w:rsidR="002108A7" w:rsidRPr="00F97105">
              <w:rPr>
                <w:rFonts w:cs="Arial"/>
                <w:sz w:val="22"/>
              </w:rPr>
              <w:t xml:space="preserve">Pack </w:t>
            </w:r>
            <w:r w:rsidRPr="00F97105">
              <w:rPr>
                <w:rFonts w:cs="Arial"/>
                <w:sz w:val="22"/>
              </w:rPr>
              <w:t>long</w:t>
            </w:r>
            <w:bookmarkEnd w:id="7"/>
            <w:r w:rsidRPr="00F97105">
              <w:rPr>
                <w:rFonts w:cs="Arial"/>
                <w:sz w:val="22"/>
              </w:rPr>
              <w:t xml:space="preserve">, loose-fitting, light-coloured clothing, bed netting </w:t>
            </w:r>
            <w:bookmarkStart w:id="8" w:name="_Int_w3Kik3oy"/>
            <w:r w:rsidRPr="00F97105">
              <w:rPr>
                <w:rFonts w:cs="Arial"/>
                <w:sz w:val="22"/>
              </w:rPr>
              <w:t>and a</w:t>
            </w:r>
            <w:bookmarkEnd w:id="8"/>
            <w:r w:rsidRPr="00F97105">
              <w:rPr>
                <w:rFonts w:cs="Arial"/>
                <w:sz w:val="22"/>
              </w:rPr>
              <w:t xml:space="preserve"> chemical-based insect repellent </w:t>
            </w:r>
            <w:bookmarkStart w:id="9" w:name="_Int_RrOmx1Sr"/>
            <w:r w:rsidRPr="00F97105">
              <w:rPr>
                <w:rFonts w:cs="Arial"/>
                <w:sz w:val="22"/>
              </w:rPr>
              <w:t>containing</w:t>
            </w:r>
            <w:bookmarkEnd w:id="9"/>
            <w:r w:rsidRPr="00F97105">
              <w:rPr>
                <w:rFonts w:cs="Arial"/>
                <w:sz w:val="22"/>
              </w:rPr>
              <w:t xml:space="preserve"> DEET, picaridin or oil of lemon eucalyptus</w:t>
            </w:r>
            <w:r w:rsidR="008F0C7C">
              <w:rPr>
                <w:rFonts w:cs="Arial"/>
                <w:sz w:val="22"/>
              </w:rPr>
              <w:t xml:space="preserve"> (OLE)</w:t>
            </w:r>
            <w:r w:rsidRPr="00F97105">
              <w:rPr>
                <w:rFonts w:cs="Arial"/>
                <w:sz w:val="22"/>
              </w:rPr>
              <w:t>.</w:t>
            </w:r>
          </w:p>
          <w:p w14:paraId="78483CE0" w14:textId="50E7D8AB" w:rsidR="00127EBE" w:rsidRPr="00F97105" w:rsidRDefault="00127EBE" w:rsidP="00127EBE">
            <w:pPr>
              <w:rPr>
                <w:rFonts w:cs="Arial"/>
                <w:bCs/>
                <w:sz w:val="22"/>
              </w:rPr>
            </w:pPr>
            <w:r w:rsidRPr="00F97105">
              <w:rPr>
                <w:rFonts w:ascii="Segoe UI Emoji" w:hAnsi="Segoe UI Emoji" w:cs="Segoe UI Emoji"/>
                <w:bCs/>
                <w:sz w:val="22"/>
              </w:rPr>
              <w:t>⚠</w:t>
            </w:r>
            <w:r w:rsidRPr="00F97105">
              <w:rPr>
                <w:rFonts w:cs="Arial"/>
                <w:bCs/>
                <w:sz w:val="22"/>
              </w:rPr>
              <w:t xml:space="preserve">️ </w:t>
            </w:r>
            <w:r w:rsidR="008F0C7C">
              <w:rPr>
                <w:rFonts w:cs="Arial"/>
                <w:bCs/>
                <w:sz w:val="22"/>
              </w:rPr>
              <w:t>R</w:t>
            </w:r>
            <w:r w:rsidRPr="00F97105">
              <w:rPr>
                <w:rFonts w:cs="Arial"/>
                <w:bCs/>
                <w:sz w:val="22"/>
              </w:rPr>
              <w:t xml:space="preserve">educe mosquito breeding in water pooling around your holiday accommodation by </w:t>
            </w:r>
            <w:r w:rsidR="008F0C7C">
              <w:rPr>
                <w:rFonts w:cs="Arial"/>
                <w:bCs/>
                <w:sz w:val="22"/>
              </w:rPr>
              <w:t xml:space="preserve">cleaning up, </w:t>
            </w:r>
            <w:r w:rsidRPr="00F97105">
              <w:rPr>
                <w:rFonts w:cs="Arial"/>
                <w:bCs/>
                <w:sz w:val="22"/>
              </w:rPr>
              <w:t>emptying</w:t>
            </w:r>
            <w:r w:rsidR="008F0C7C">
              <w:rPr>
                <w:rFonts w:cs="Arial"/>
                <w:bCs/>
                <w:sz w:val="22"/>
              </w:rPr>
              <w:t xml:space="preserve"> or covering</w:t>
            </w:r>
            <w:r w:rsidRPr="00F97105">
              <w:rPr>
                <w:rFonts w:cs="Arial"/>
                <w:bCs/>
                <w:sz w:val="22"/>
              </w:rPr>
              <w:t xml:space="preserve"> water</w:t>
            </w:r>
            <w:r w:rsidR="008F0C7C">
              <w:rPr>
                <w:rFonts w:cs="Arial"/>
                <w:bCs/>
                <w:sz w:val="22"/>
              </w:rPr>
              <w:t>-holding</w:t>
            </w:r>
            <w:r w:rsidRPr="00F97105">
              <w:rPr>
                <w:rFonts w:cs="Arial"/>
                <w:bCs/>
                <w:sz w:val="22"/>
              </w:rPr>
              <w:t xml:space="preserve"> containers.</w:t>
            </w:r>
          </w:p>
          <w:p w14:paraId="491DCBD8" w14:textId="5FDF95C0" w:rsidR="00C74AB5" w:rsidRPr="00F97105" w:rsidRDefault="00127EBE" w:rsidP="00127EBE">
            <w:pPr>
              <w:spacing w:before="100" w:beforeAutospacing="1" w:after="100" w:afterAutospacing="1"/>
              <w:rPr>
                <w:rFonts w:cs="Arial"/>
                <w:bCs/>
                <w:sz w:val="22"/>
                <w:lang w:eastAsia="en-AU"/>
              </w:rPr>
            </w:pPr>
            <w:r w:rsidRPr="00F97105">
              <w:rPr>
                <w:rFonts w:cs="Arial"/>
                <w:sz w:val="22"/>
              </w:rPr>
              <w:t>There is a vaccine available to eligible groups in the Kimberley</w:t>
            </w:r>
            <w:r w:rsidR="00310590">
              <w:rPr>
                <w:rFonts w:cs="Arial"/>
                <w:sz w:val="22"/>
              </w:rPr>
              <w:t xml:space="preserve"> and the Pilbara</w:t>
            </w:r>
            <w:r w:rsidRPr="00F97105">
              <w:rPr>
                <w:rFonts w:cs="Arial"/>
                <w:sz w:val="22"/>
              </w:rPr>
              <w:t xml:space="preserve">, providing </w:t>
            </w:r>
            <w:r w:rsidR="002108A7" w:rsidRPr="00F97105">
              <w:rPr>
                <w:rFonts w:cs="Arial"/>
                <w:sz w:val="22"/>
              </w:rPr>
              <w:t>long-lasting</w:t>
            </w:r>
            <w:r w:rsidRPr="00F97105">
              <w:rPr>
                <w:rFonts w:cs="Arial"/>
                <w:sz w:val="22"/>
              </w:rPr>
              <w:t xml:space="preserve"> protection.</w:t>
            </w:r>
            <w:r w:rsidRPr="00F97105">
              <w:rPr>
                <w:rFonts w:cs="Arial"/>
                <w:sz w:val="22"/>
              </w:rPr>
              <w:br/>
            </w:r>
            <w:r w:rsidRPr="00F97105">
              <w:rPr>
                <w:rFonts w:cs="Arial"/>
                <w:sz w:val="22"/>
              </w:rPr>
              <w:br/>
              <w:t xml:space="preserve">Visit </w:t>
            </w:r>
            <w:proofErr w:type="spellStart"/>
            <w:r w:rsidR="002108A7" w:rsidRPr="00F97105">
              <w:rPr>
                <w:rFonts w:cs="Arial"/>
                <w:sz w:val="22"/>
              </w:rPr>
              <w:t>HealthyWA</w:t>
            </w:r>
            <w:proofErr w:type="spellEnd"/>
            <w:r w:rsidRPr="00F97105">
              <w:rPr>
                <w:rFonts w:cs="Arial"/>
                <w:sz w:val="22"/>
              </w:rPr>
              <w:t xml:space="preserve"> to find out if you are eligible</w:t>
            </w:r>
            <w:r w:rsidR="002108A7" w:rsidRPr="00F97105">
              <w:rPr>
                <w:rFonts w:cs="Arial"/>
                <w:sz w:val="22"/>
              </w:rPr>
              <w:t>:</w:t>
            </w:r>
            <w:r w:rsidR="00F41923">
              <w:rPr>
                <w:rFonts w:cs="Arial"/>
                <w:sz w:val="22"/>
              </w:rPr>
              <w:t xml:space="preserve"> </w:t>
            </w:r>
            <w:r w:rsidRPr="00F97105">
              <w:rPr>
                <w:rFonts w:cs="Arial"/>
                <w:sz w:val="22"/>
              </w:rPr>
              <w:t>healthywa.wa.gov.au/JEV</w:t>
            </w:r>
          </w:p>
        </w:tc>
      </w:tr>
      <w:tr w:rsidR="00C74AB5" w14:paraId="30A86853" w14:textId="77777777" w:rsidTr="002447D6">
        <w:trPr>
          <w:trHeight w:val="770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D711D" w14:textId="086A5CE5" w:rsidR="00C74AB5" w:rsidRPr="00F97105" w:rsidRDefault="00127EBE">
            <w:pPr>
              <w:spacing w:after="0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lastRenderedPageBreak/>
              <w:drawing>
                <wp:inline distT="0" distB="0" distL="0" distR="0" wp14:anchorId="737A7D8D" wp14:editId="7D0DBCC1">
                  <wp:extent cx="1552575" cy="1552575"/>
                  <wp:effectExtent l="0" t="0" r="9525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C06EC" w14:textId="77777777" w:rsidR="003C2886" w:rsidRDefault="00127EBE" w:rsidP="003C2886">
            <w:pPr>
              <w:spacing w:line="257" w:lineRule="auto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 xml:space="preserve">Travelling through </w:t>
            </w:r>
            <w:r w:rsidR="003C2886">
              <w:rPr>
                <w:rFonts w:cs="Arial"/>
                <w:bCs/>
                <w:sz w:val="22"/>
              </w:rPr>
              <w:t xml:space="preserve">northern </w:t>
            </w:r>
            <w:r w:rsidRPr="00F97105">
              <w:rPr>
                <w:rFonts w:cs="Arial"/>
                <w:bCs/>
                <w:sz w:val="22"/>
              </w:rPr>
              <w:t>WA?</w:t>
            </w:r>
            <w:r w:rsidR="003C2886">
              <w:rPr>
                <w:rFonts w:cs="Arial"/>
                <w:bCs/>
                <w:sz w:val="22"/>
              </w:rPr>
              <w:t xml:space="preserve"> </w:t>
            </w:r>
            <w:r w:rsidRPr="00F97105">
              <w:rPr>
                <w:rFonts w:cs="Arial"/>
                <w:bCs/>
                <w:sz w:val="22"/>
              </w:rPr>
              <w:t xml:space="preserve"> </w:t>
            </w:r>
          </w:p>
          <w:p w14:paraId="3659AEE9" w14:textId="77777777" w:rsidR="00D0166C" w:rsidRDefault="003C2886" w:rsidP="00127EBE">
            <w:pPr>
              <w:rPr>
                <w:rFonts w:eastAsia="Calibri" w:cs="Arial"/>
                <w:sz w:val="22"/>
              </w:rPr>
            </w:pPr>
            <w:r>
              <w:rPr>
                <w:rFonts w:cs="Arial"/>
                <w:bCs/>
                <w:sz w:val="22"/>
              </w:rPr>
              <w:t xml:space="preserve">Mosquitoes can transmit a range of </w:t>
            </w:r>
            <w:r w:rsidRPr="00F97105">
              <w:rPr>
                <w:rFonts w:eastAsia="Calibri" w:cs="Arial"/>
                <w:sz w:val="22"/>
              </w:rPr>
              <w:t>serious diseases.</w:t>
            </w:r>
            <w:r>
              <w:rPr>
                <w:rFonts w:eastAsia="Calibri" w:cs="Arial"/>
                <w:sz w:val="22"/>
              </w:rPr>
              <w:t xml:space="preserve"> </w:t>
            </w:r>
            <w:r w:rsidRPr="00F97105">
              <w:rPr>
                <w:rFonts w:eastAsia="Calibri" w:cs="Arial"/>
                <w:sz w:val="22"/>
              </w:rPr>
              <w:t>This year, there is an increased risk that they may also be carrying Japanese encephalitis virus (JEV).</w:t>
            </w:r>
            <w:r w:rsidR="00D0166C">
              <w:rPr>
                <w:rFonts w:eastAsia="Calibri" w:cs="Arial"/>
                <w:sz w:val="22"/>
              </w:rPr>
              <w:t xml:space="preserve"> </w:t>
            </w:r>
          </w:p>
          <w:p w14:paraId="43380FAB" w14:textId="25B54661" w:rsidR="00127EBE" w:rsidRPr="00F97105" w:rsidRDefault="00127EBE" w:rsidP="00127EBE">
            <w:pPr>
              <w:rPr>
                <w:rFonts w:cs="Arial"/>
                <w:sz w:val="22"/>
              </w:rPr>
            </w:pPr>
            <w:r w:rsidRPr="00F97105">
              <w:rPr>
                <w:rFonts w:cs="Arial"/>
                <w:sz w:val="22"/>
              </w:rPr>
              <w:t xml:space="preserve">Here’s what you need to pack to stay </w:t>
            </w:r>
            <w:r w:rsidR="003C2886">
              <w:rPr>
                <w:rFonts w:cs="Arial"/>
                <w:sz w:val="22"/>
              </w:rPr>
              <w:t xml:space="preserve">mosquito-borne disease </w:t>
            </w:r>
            <w:r w:rsidRPr="00F97105">
              <w:rPr>
                <w:rFonts w:cs="Arial"/>
                <w:sz w:val="22"/>
              </w:rPr>
              <w:t>free</w:t>
            </w:r>
            <w:r w:rsidR="003C2886">
              <w:rPr>
                <w:rFonts w:cs="Arial"/>
                <w:sz w:val="22"/>
              </w:rPr>
              <w:t>:</w:t>
            </w:r>
            <w:r w:rsidR="002108A7" w:rsidRPr="00F97105">
              <w:rPr>
                <w:rFonts w:cs="Arial"/>
                <w:sz w:val="22"/>
              </w:rPr>
              <w:br/>
            </w:r>
            <w:r w:rsidRPr="00F97105">
              <w:rPr>
                <w:rFonts w:cs="Arial"/>
                <w:sz w:val="22"/>
              </w:rPr>
              <w:br/>
            </w:r>
            <w:r w:rsidRPr="00F97105">
              <w:rPr>
                <w:rFonts w:ascii="Segoe UI Emoji" w:hAnsi="Segoe UI Emoji" w:cs="Segoe UI Emoji"/>
                <w:sz w:val="22"/>
              </w:rPr>
              <w:t>✔</w:t>
            </w:r>
            <w:r w:rsidRPr="00F97105">
              <w:rPr>
                <w:rFonts w:cs="Arial"/>
                <w:sz w:val="22"/>
              </w:rPr>
              <w:t>️ Long, loose-fitting, light-coloured clothing</w:t>
            </w:r>
            <w:r w:rsidR="00C226A4" w:rsidRPr="00F97105">
              <w:rPr>
                <w:rFonts w:cs="Arial"/>
                <w:sz w:val="22"/>
              </w:rPr>
              <w:t>.</w:t>
            </w:r>
          </w:p>
          <w:p w14:paraId="58BDF414" w14:textId="521AA526" w:rsidR="00127EBE" w:rsidRPr="00F97105" w:rsidRDefault="00127EBE" w:rsidP="00127EBE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✔</w:t>
            </w:r>
            <w:r w:rsidRPr="00F97105">
              <w:rPr>
                <w:rFonts w:cs="Arial"/>
                <w:sz w:val="22"/>
              </w:rPr>
              <w:t xml:space="preserve">️ </w:t>
            </w:r>
            <w:r w:rsidRPr="00F97105">
              <w:rPr>
                <w:rFonts w:eastAsia="Calibri" w:cs="Arial"/>
                <w:sz w:val="22"/>
              </w:rPr>
              <w:t xml:space="preserve">Insect repellent containing DEET (diethyltoluamide), picaridin or </w:t>
            </w:r>
            <w:r w:rsidR="00B31AA6">
              <w:rPr>
                <w:rFonts w:eastAsia="Calibri" w:cs="Arial"/>
                <w:sz w:val="22"/>
              </w:rPr>
              <w:t>O</w:t>
            </w:r>
            <w:r w:rsidR="00B31AA6" w:rsidRPr="00F97105">
              <w:rPr>
                <w:rFonts w:eastAsia="Calibri" w:cs="Arial"/>
                <w:sz w:val="22"/>
              </w:rPr>
              <w:t>il of lemon eucalyptus (OLE)</w:t>
            </w:r>
            <w:r w:rsidR="00B31AA6">
              <w:rPr>
                <w:rFonts w:eastAsia="Calibri" w:cs="Arial"/>
                <w:sz w:val="22"/>
              </w:rPr>
              <w:t xml:space="preserve">, also known as </w:t>
            </w:r>
            <w:r w:rsidRPr="00F97105">
              <w:rPr>
                <w:rFonts w:eastAsia="Calibri" w:cs="Arial"/>
                <w:sz w:val="22"/>
              </w:rPr>
              <w:t>p-menthane-3,8-diol (PMD)</w:t>
            </w:r>
            <w:r w:rsidR="00B31AA6">
              <w:rPr>
                <w:rFonts w:eastAsia="Calibri" w:cs="Arial"/>
                <w:sz w:val="22"/>
              </w:rPr>
              <w:t>.</w:t>
            </w:r>
          </w:p>
          <w:p w14:paraId="0A497EC2" w14:textId="5F8B9EF0" w:rsidR="00127EBE" w:rsidRPr="00F97105" w:rsidRDefault="00127EBE" w:rsidP="00127EBE">
            <w:pPr>
              <w:rPr>
                <w:rFonts w:cs="Arial"/>
                <w:sz w:val="22"/>
              </w:rPr>
            </w:pPr>
            <w:r w:rsidRPr="00F97105">
              <w:rPr>
                <w:rFonts w:ascii="Segoe UI Emoji" w:hAnsi="Segoe UI Emoji" w:cs="Segoe UI Emoji"/>
                <w:sz w:val="22"/>
              </w:rPr>
              <w:t>✔</w:t>
            </w:r>
            <w:r w:rsidRPr="00F97105">
              <w:rPr>
                <w:rFonts w:cs="Arial"/>
                <w:sz w:val="22"/>
              </w:rPr>
              <w:t>️ Bed and/or pram netting</w:t>
            </w:r>
            <w:r w:rsidR="00C226A4" w:rsidRPr="00F97105">
              <w:rPr>
                <w:rFonts w:cs="Arial"/>
                <w:sz w:val="22"/>
              </w:rPr>
              <w:t>.</w:t>
            </w:r>
          </w:p>
          <w:p w14:paraId="5E8273E0" w14:textId="338918EA" w:rsidR="00C74AB5" w:rsidRPr="00F97105" w:rsidRDefault="00127EBE" w:rsidP="00127EBE">
            <w:pPr>
              <w:spacing w:before="100" w:beforeAutospacing="1" w:after="100" w:afterAutospacing="1"/>
              <w:rPr>
                <w:rFonts w:cs="Arial"/>
                <w:bCs/>
                <w:sz w:val="22"/>
                <w:lang w:eastAsia="en-AU"/>
              </w:rPr>
            </w:pPr>
            <w:r w:rsidRPr="00F97105">
              <w:rPr>
                <w:rFonts w:cs="Arial"/>
                <w:sz w:val="22"/>
              </w:rPr>
              <w:t xml:space="preserve">Vaccination can also provide </w:t>
            </w:r>
            <w:r w:rsidR="00C226A4" w:rsidRPr="00F97105">
              <w:rPr>
                <w:rFonts w:cs="Arial"/>
                <w:sz w:val="22"/>
              </w:rPr>
              <w:t>long-lasting</w:t>
            </w:r>
            <w:r w:rsidRPr="00F97105">
              <w:rPr>
                <w:rFonts w:cs="Arial"/>
                <w:sz w:val="22"/>
              </w:rPr>
              <w:t xml:space="preserve"> protection from JEV. Talk to your GP or travel doctor today to find out if you are eligible. </w:t>
            </w:r>
            <w:r w:rsidRPr="00F97105">
              <w:rPr>
                <w:rFonts w:cs="Arial"/>
                <w:bCs/>
                <w:sz w:val="22"/>
              </w:rPr>
              <w:t>healthywa.wa.gov.au/JEV</w:t>
            </w:r>
          </w:p>
        </w:tc>
      </w:tr>
      <w:tr w:rsidR="00C74AB5" w14:paraId="2E2BDBAC" w14:textId="77777777" w:rsidTr="002447D6">
        <w:trPr>
          <w:trHeight w:val="756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70268" w14:textId="3A2784C8" w:rsidR="00C74AB5" w:rsidRPr="00F97105" w:rsidRDefault="00127EBE">
            <w:pPr>
              <w:spacing w:after="0"/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noProof/>
                <w:sz w:val="22"/>
              </w:rPr>
              <w:drawing>
                <wp:inline distT="0" distB="0" distL="0" distR="0" wp14:anchorId="191DC36E" wp14:editId="5CF61E2A">
                  <wp:extent cx="1581150" cy="1565873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6896" cy="1581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55D7C" w14:textId="77777777" w:rsidR="00606382" w:rsidRDefault="00127EBE" w:rsidP="00127EBE">
            <w:pPr>
              <w:spacing w:line="257" w:lineRule="auto"/>
              <w:rPr>
                <w:rFonts w:eastAsia="Calibri" w:cs="Arial"/>
                <w:sz w:val="22"/>
              </w:rPr>
            </w:pPr>
            <w:r w:rsidRPr="00F97105">
              <w:rPr>
                <w:rFonts w:eastAsia="Calibri" w:cs="Arial"/>
                <w:sz w:val="22"/>
              </w:rPr>
              <w:t xml:space="preserve">Mosquitoes in WA can transmit a range of serious diseases. </w:t>
            </w:r>
          </w:p>
          <w:p w14:paraId="22685A7F" w14:textId="22A015F2" w:rsidR="00127EBE" w:rsidRPr="00F97105" w:rsidRDefault="00127EBE" w:rsidP="00127EBE">
            <w:pPr>
              <w:spacing w:line="257" w:lineRule="auto"/>
              <w:rPr>
                <w:rFonts w:cs="Arial"/>
                <w:sz w:val="22"/>
              </w:rPr>
            </w:pPr>
            <w:r w:rsidRPr="00F97105">
              <w:rPr>
                <w:rFonts w:eastAsia="Calibri" w:cs="Arial"/>
                <w:sz w:val="22"/>
              </w:rPr>
              <w:t>This year, they may be carrying Japanese encephalitis virus (JEV).</w:t>
            </w:r>
            <w:r w:rsidRPr="00F97105">
              <w:rPr>
                <w:rFonts w:cs="Arial"/>
                <w:sz w:val="22"/>
              </w:rPr>
              <w:t xml:space="preserve"> </w:t>
            </w:r>
            <w:r w:rsidRPr="00F97105">
              <w:rPr>
                <w:rFonts w:ascii="Segoe UI Emoji" w:hAnsi="Segoe UI Emoji" w:cs="Segoe UI Emoji"/>
                <w:sz w:val="22"/>
              </w:rPr>
              <w:t>🦟</w:t>
            </w:r>
            <w:r w:rsidRPr="00F97105">
              <w:rPr>
                <w:rFonts w:cs="Arial"/>
                <w:sz w:val="22"/>
              </w:rPr>
              <w:br/>
            </w:r>
            <w:r w:rsidRPr="00F97105">
              <w:rPr>
                <w:rFonts w:cs="Arial"/>
                <w:sz w:val="22"/>
              </w:rPr>
              <w:br/>
              <w:t xml:space="preserve">If you are planning a trip to northern WA, make sure you avoid areas of high mosquito activity </w:t>
            </w:r>
            <w:r w:rsidRPr="00F97105">
              <w:rPr>
                <w:rFonts w:eastAsia="Calibri" w:cs="Arial"/>
                <w:sz w:val="22"/>
              </w:rPr>
              <w:t>and take measures to prevent mosquito bites.</w:t>
            </w:r>
          </w:p>
          <w:p w14:paraId="61913D67" w14:textId="77777777" w:rsidR="00127EBE" w:rsidRPr="00F97105" w:rsidRDefault="00127EBE" w:rsidP="00127EBE">
            <w:pPr>
              <w:rPr>
                <w:rFonts w:cs="Arial"/>
                <w:bCs/>
                <w:sz w:val="22"/>
              </w:rPr>
            </w:pPr>
            <w:r w:rsidRPr="00F97105">
              <w:rPr>
                <w:rFonts w:cs="Arial"/>
                <w:bCs/>
                <w:sz w:val="22"/>
              </w:rPr>
              <w:t>This can include lakes or areas that have recently experienced flooding.</w:t>
            </w:r>
          </w:p>
          <w:p w14:paraId="38E7EB5E" w14:textId="2E413EF2" w:rsidR="00C74AB5" w:rsidRPr="00F97105" w:rsidRDefault="002447D6" w:rsidP="00127EBE">
            <w:pPr>
              <w:spacing w:after="200"/>
              <w:rPr>
                <w:rFonts w:cs="Arial"/>
                <w:bCs/>
                <w:sz w:val="22"/>
                <w:lang w:eastAsia="en-AU"/>
              </w:rPr>
            </w:pPr>
            <w:r>
              <w:rPr>
                <w:rFonts w:cs="Arial"/>
                <w:bCs/>
                <w:sz w:val="22"/>
              </w:rPr>
              <w:t xml:space="preserve">For more tips visit </w:t>
            </w:r>
            <w:r w:rsidR="00127EBE" w:rsidRPr="00F97105">
              <w:rPr>
                <w:rFonts w:cs="Arial"/>
                <w:bCs/>
                <w:sz w:val="22"/>
              </w:rPr>
              <w:t>healthywa.wa.gov.au/JEV</w:t>
            </w:r>
          </w:p>
        </w:tc>
      </w:tr>
    </w:tbl>
    <w:p w14:paraId="6BD1841E" w14:textId="77777777" w:rsidR="009B00D3" w:rsidRPr="009B00D3" w:rsidRDefault="009B00D3" w:rsidP="009B00D3"/>
    <w:p w14:paraId="4F9C3165" w14:textId="1842F117" w:rsidR="002A10E1" w:rsidRPr="00AF7C07" w:rsidRDefault="002A10E1" w:rsidP="002A10E1">
      <w:pPr>
        <w:spacing w:after="240"/>
        <w:rPr>
          <w:b/>
        </w:rPr>
      </w:pPr>
      <w:r w:rsidRPr="00AF7C07">
        <w:rPr>
          <w:b/>
        </w:rPr>
        <w:t xml:space="preserve">This document can be made available in alternative formats </w:t>
      </w:r>
      <w:r>
        <w:rPr>
          <w:b/>
        </w:rPr>
        <w:br/>
        <w:t xml:space="preserve">on request for a person with </w:t>
      </w:r>
      <w:r w:rsidRPr="00AF7C07">
        <w:rPr>
          <w:b/>
        </w:rPr>
        <w:t>disability.</w:t>
      </w:r>
    </w:p>
    <w:p w14:paraId="361FC423" w14:textId="2C7FAEF7" w:rsidR="002A10E1" w:rsidRDefault="002A10E1" w:rsidP="002A10E1">
      <w:pPr>
        <w:spacing w:after="300"/>
        <w:ind w:right="-1"/>
      </w:pPr>
      <w:r>
        <w:t>© Department of Health 202</w:t>
      </w:r>
      <w:r w:rsidR="00310590">
        <w:t>3</w:t>
      </w:r>
    </w:p>
    <w:p w14:paraId="1F9E0D77" w14:textId="38126A36" w:rsidR="002A10E1" w:rsidRDefault="002A10E1" w:rsidP="002A10E1">
      <w:pPr>
        <w:pStyle w:val="TEXT"/>
        <w:spacing w:after="240" w:line="300" w:lineRule="atLeast"/>
        <w:rPr>
          <w:rFonts w:ascii="Arial" w:hAnsi="Arial"/>
          <w:sz w:val="22"/>
          <w:szCs w:val="22"/>
        </w:rPr>
      </w:pPr>
      <w:r w:rsidRPr="0000010A">
        <w:rPr>
          <w:rFonts w:ascii="Arial" w:hAnsi="Arial"/>
          <w:sz w:val="22"/>
          <w:szCs w:val="22"/>
        </w:rPr>
        <w:t>Copyright to this material is vested in the State of Western Australia unless otherwise indicated. Apart from any fair dealing for the purposes of priv</w:t>
      </w:r>
      <w:r>
        <w:rPr>
          <w:rFonts w:ascii="Arial" w:hAnsi="Arial"/>
          <w:sz w:val="22"/>
          <w:szCs w:val="22"/>
        </w:rPr>
        <w:t xml:space="preserve">ate study, research, criticism </w:t>
      </w:r>
      <w:r w:rsidRPr="0000010A">
        <w:rPr>
          <w:rFonts w:ascii="Arial" w:hAnsi="Arial"/>
          <w:sz w:val="22"/>
          <w:szCs w:val="22"/>
        </w:rPr>
        <w:t xml:space="preserve">or review, as permitted under the provisions of the </w:t>
      </w:r>
      <w:r w:rsidRPr="0000010A">
        <w:rPr>
          <w:rFonts w:ascii="Arial" w:hAnsi="Arial" w:cs="ArialMTStd-Italic"/>
          <w:i/>
          <w:iCs/>
          <w:sz w:val="22"/>
          <w:szCs w:val="22"/>
        </w:rPr>
        <w:t>Copyright Act 1968</w:t>
      </w:r>
      <w:r w:rsidRPr="0000010A">
        <w:rPr>
          <w:rFonts w:ascii="Arial" w:hAnsi="Arial"/>
          <w:sz w:val="22"/>
          <w:szCs w:val="22"/>
        </w:rPr>
        <w:t>, no part may be reproduced or re-used for any purposes whatsoever without written permission of the State of Western Australia</w:t>
      </w:r>
    </w:p>
    <w:sectPr w:rsidR="002A10E1" w:rsidSect="00D50CE9">
      <w:footerReference w:type="default" r:id="rId37"/>
      <w:headerReference w:type="first" r:id="rId38"/>
      <w:footerReference w:type="first" r:id="rId39"/>
      <w:type w:val="continuous"/>
      <w:pgSz w:w="11906" w:h="16838" w:code="9"/>
      <w:pgMar w:top="709" w:right="680" w:bottom="1843" w:left="680" w:header="392" w:footer="461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F615A0" w16cex:dateUtc="2023-04-28T01:51:00Z"/>
  <w16cex:commentExtensible w16cex:durableId="27F615D0" w16cex:dateUtc="2023-04-28T01:52:00Z"/>
  <w16cex:commentExtensible w16cex:durableId="27F6161F" w16cex:dateUtc="2023-04-28T01:53:00Z"/>
  <w16cex:commentExtensible w16cex:durableId="27F616DE" w16cex:dateUtc="2023-04-28T01:56:00Z"/>
  <w16cex:commentExtensible w16cex:durableId="27F617BD" w16cex:dateUtc="2023-04-28T02:00:00Z"/>
  <w16cex:commentExtensible w16cex:durableId="27F617EB" w16cex:dateUtc="2023-04-28T02:01:00Z"/>
  <w16cex:commentExtensible w16cex:durableId="27F61810" w16cex:dateUtc="2023-04-28T02:01:00Z"/>
  <w16cex:commentExtensible w16cex:durableId="27F61822" w16cex:dateUtc="2023-04-28T02:02:00Z"/>
  <w16cex:commentExtensible w16cex:durableId="27F61835" w16cex:dateUtc="2023-04-28T02:02:00Z"/>
  <w16cex:commentExtensible w16cex:durableId="27F6183F" w16cex:dateUtc="2023-04-28T02:0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CE712C" w14:textId="77777777" w:rsidR="007F62BC" w:rsidRDefault="007F62BC" w:rsidP="0013662A">
      <w:pPr>
        <w:spacing w:after="0"/>
      </w:pPr>
      <w:r>
        <w:separator/>
      </w:r>
    </w:p>
  </w:endnote>
  <w:endnote w:type="continuationSeparator" w:id="0">
    <w:p w14:paraId="7181249F" w14:textId="77777777" w:rsidR="007F62BC" w:rsidRDefault="007F62BC" w:rsidP="0013662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ArialMTStd">
    <w:altName w:val="Arial MT Std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ArialMTStd-Italic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24073C" w14:textId="00760FC8" w:rsidR="002A10E1" w:rsidRPr="002A10E1" w:rsidRDefault="002A10E1" w:rsidP="002A10E1">
    <w:pPr>
      <w:pStyle w:val="TEXT"/>
      <w:spacing w:after="240" w:line="300" w:lineRule="atLeast"/>
      <w:jc w:val="right"/>
      <w:rPr>
        <w:rFonts w:ascii="Arial" w:hAnsi="Arial"/>
        <w:color w:val="005B38" w:themeColor="accent1"/>
        <w:sz w:val="28"/>
        <w:szCs w:val="28"/>
      </w:rPr>
    </w:pPr>
    <w:r w:rsidRPr="00483052">
      <w:rPr>
        <w:rFonts w:ascii="Arial" w:hAnsi="Arial"/>
        <w:color w:val="005B38" w:themeColor="accent1"/>
        <w:sz w:val="28"/>
        <w:szCs w:val="28"/>
      </w:rPr>
      <w:t>health.wa.gov.au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BF3A53" w14:textId="77777777" w:rsidR="0013662A" w:rsidRPr="00232283" w:rsidRDefault="0013662A" w:rsidP="00232283">
    <w:pPr>
      <w:spacing w:after="240"/>
      <w:rPr>
        <w:b/>
        <w:color w:val="005B38" w:themeColor="accent2"/>
        <w:sz w:val="30"/>
        <w:szCs w:val="3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DC433B" w14:textId="77777777" w:rsidR="007F62BC" w:rsidRDefault="007F62BC" w:rsidP="0013662A">
      <w:pPr>
        <w:spacing w:after="0"/>
      </w:pPr>
      <w:r>
        <w:separator/>
      </w:r>
    </w:p>
  </w:footnote>
  <w:footnote w:type="continuationSeparator" w:id="0">
    <w:p w14:paraId="3259CB2A" w14:textId="77777777" w:rsidR="007F62BC" w:rsidRDefault="007F62BC" w:rsidP="0013662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38B487" w14:textId="77777777" w:rsidR="00483052" w:rsidRDefault="00483052">
    <w:pPr>
      <w:pStyle w:val="Header"/>
    </w:pPr>
    <w:r>
      <w:rPr>
        <w:noProof/>
        <w:lang w:eastAsia="en-AU"/>
      </w:rPr>
      <w:drawing>
        <wp:anchor distT="0" distB="0" distL="114300" distR="114300" simplePos="0" relativeHeight="251658240" behindDoc="1" locked="0" layoutInCell="1" allowOverlap="1" wp14:anchorId="6A036B94" wp14:editId="2043048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8768" cy="10691999"/>
          <wp:effectExtent l="0" t="0" r="4445" b="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lyer_base_315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58768" cy="1069199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01554"/>
    <w:multiLevelType w:val="hybridMultilevel"/>
    <w:tmpl w:val="D8C480FE"/>
    <w:lvl w:ilvl="0" w:tplc="C1B84DEC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A63B07"/>
    <w:multiLevelType w:val="hybridMultilevel"/>
    <w:tmpl w:val="64CE8E1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E61231"/>
    <w:multiLevelType w:val="hybridMultilevel"/>
    <w:tmpl w:val="EF98288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935CE0"/>
    <w:multiLevelType w:val="hybridMultilevel"/>
    <w:tmpl w:val="8CC4CF4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0F4198"/>
    <w:multiLevelType w:val="hybridMultilevel"/>
    <w:tmpl w:val="4896098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A31398"/>
    <w:multiLevelType w:val="hybridMultilevel"/>
    <w:tmpl w:val="A7C26204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A7C5878"/>
    <w:multiLevelType w:val="hybridMultilevel"/>
    <w:tmpl w:val="DCBE128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E342DB"/>
    <w:multiLevelType w:val="hybridMultilevel"/>
    <w:tmpl w:val="D974D33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E86475"/>
    <w:multiLevelType w:val="hybridMultilevel"/>
    <w:tmpl w:val="B374E14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AD0C4C"/>
    <w:multiLevelType w:val="hybridMultilevel"/>
    <w:tmpl w:val="F4A857E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5B50CE"/>
    <w:multiLevelType w:val="hybridMultilevel"/>
    <w:tmpl w:val="530677A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853F03"/>
    <w:multiLevelType w:val="hybridMultilevel"/>
    <w:tmpl w:val="28BE7630"/>
    <w:lvl w:ilvl="0" w:tplc="0C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622390"/>
    <w:multiLevelType w:val="hybridMultilevel"/>
    <w:tmpl w:val="5DC49E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F776BD"/>
    <w:multiLevelType w:val="hybridMultilevel"/>
    <w:tmpl w:val="F2B80AF2"/>
    <w:lvl w:ilvl="0" w:tplc="0C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005B38" w:themeColor="accent1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4213F4"/>
    <w:multiLevelType w:val="hybridMultilevel"/>
    <w:tmpl w:val="72522C2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D244E7"/>
    <w:multiLevelType w:val="hybridMultilevel"/>
    <w:tmpl w:val="20B086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CA6336"/>
    <w:multiLevelType w:val="hybridMultilevel"/>
    <w:tmpl w:val="B51094FA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0"/>
  </w:num>
  <w:num w:numId="3">
    <w:abstractNumId w:val="9"/>
  </w:num>
  <w:num w:numId="4">
    <w:abstractNumId w:val="2"/>
  </w:num>
  <w:num w:numId="5">
    <w:abstractNumId w:val="4"/>
  </w:num>
  <w:num w:numId="6">
    <w:abstractNumId w:val="15"/>
  </w:num>
  <w:num w:numId="7">
    <w:abstractNumId w:val="6"/>
  </w:num>
  <w:num w:numId="8">
    <w:abstractNumId w:val="1"/>
  </w:num>
  <w:num w:numId="9">
    <w:abstractNumId w:val="8"/>
  </w:num>
  <w:num w:numId="10">
    <w:abstractNumId w:val="11"/>
  </w:num>
  <w:num w:numId="11">
    <w:abstractNumId w:val="14"/>
  </w:num>
  <w:num w:numId="12">
    <w:abstractNumId w:val="7"/>
  </w:num>
  <w:num w:numId="13">
    <w:abstractNumId w:val="12"/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 w:numId="16">
    <w:abstractNumId w:val="5"/>
  </w:num>
  <w:num w:numId="17">
    <w:abstractNumId w:val="16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42"/>
  <w:drawingGridVerticalSpacing w:val="14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47BD"/>
    <w:rsid w:val="000125EE"/>
    <w:rsid w:val="000244A9"/>
    <w:rsid w:val="0006371B"/>
    <w:rsid w:val="00063DDD"/>
    <w:rsid w:val="00064543"/>
    <w:rsid w:val="000817F3"/>
    <w:rsid w:val="00090F60"/>
    <w:rsid w:val="0009621F"/>
    <w:rsid w:val="0009703A"/>
    <w:rsid w:val="000D2804"/>
    <w:rsid w:val="000E5E1A"/>
    <w:rsid w:val="000E6353"/>
    <w:rsid w:val="001012B2"/>
    <w:rsid w:val="00104977"/>
    <w:rsid w:val="001109BF"/>
    <w:rsid w:val="00116E93"/>
    <w:rsid w:val="00127EBE"/>
    <w:rsid w:val="0013662A"/>
    <w:rsid w:val="00141561"/>
    <w:rsid w:val="001437E0"/>
    <w:rsid w:val="00161903"/>
    <w:rsid w:val="00162E06"/>
    <w:rsid w:val="00171B7B"/>
    <w:rsid w:val="00173B07"/>
    <w:rsid w:val="001768CD"/>
    <w:rsid w:val="00190FC7"/>
    <w:rsid w:val="00193766"/>
    <w:rsid w:val="001A68BE"/>
    <w:rsid w:val="001A75B8"/>
    <w:rsid w:val="001C0DDF"/>
    <w:rsid w:val="001C7D1F"/>
    <w:rsid w:val="001E1537"/>
    <w:rsid w:val="001F4106"/>
    <w:rsid w:val="001F6030"/>
    <w:rsid w:val="001F68E9"/>
    <w:rsid w:val="002108A7"/>
    <w:rsid w:val="00211F98"/>
    <w:rsid w:val="00213564"/>
    <w:rsid w:val="00220E8F"/>
    <w:rsid w:val="00232283"/>
    <w:rsid w:val="002447D6"/>
    <w:rsid w:val="002600EC"/>
    <w:rsid w:val="002A10E1"/>
    <w:rsid w:val="002A4D83"/>
    <w:rsid w:val="002B20D1"/>
    <w:rsid w:val="002C7D7D"/>
    <w:rsid w:val="002D45E3"/>
    <w:rsid w:val="002E5F5B"/>
    <w:rsid w:val="002E789E"/>
    <w:rsid w:val="00310590"/>
    <w:rsid w:val="00322678"/>
    <w:rsid w:val="00337EC6"/>
    <w:rsid w:val="00355004"/>
    <w:rsid w:val="00377C10"/>
    <w:rsid w:val="003929E7"/>
    <w:rsid w:val="003A605B"/>
    <w:rsid w:val="003C2886"/>
    <w:rsid w:val="003C393D"/>
    <w:rsid w:val="003D0FE1"/>
    <w:rsid w:val="003E4D40"/>
    <w:rsid w:val="003F1AF1"/>
    <w:rsid w:val="0040677E"/>
    <w:rsid w:val="004131E2"/>
    <w:rsid w:val="004362EC"/>
    <w:rsid w:val="0045090E"/>
    <w:rsid w:val="00466DB9"/>
    <w:rsid w:val="00471692"/>
    <w:rsid w:val="00483052"/>
    <w:rsid w:val="0048357D"/>
    <w:rsid w:val="00492C70"/>
    <w:rsid w:val="004A609E"/>
    <w:rsid w:val="004C2780"/>
    <w:rsid w:val="004C27CB"/>
    <w:rsid w:val="004C6976"/>
    <w:rsid w:val="004D50FE"/>
    <w:rsid w:val="004D7F72"/>
    <w:rsid w:val="004E0420"/>
    <w:rsid w:val="004E6883"/>
    <w:rsid w:val="00511264"/>
    <w:rsid w:val="00516994"/>
    <w:rsid w:val="00521D1A"/>
    <w:rsid w:val="005666C0"/>
    <w:rsid w:val="0056716B"/>
    <w:rsid w:val="005719CA"/>
    <w:rsid w:val="005725E2"/>
    <w:rsid w:val="0057737B"/>
    <w:rsid w:val="005970A6"/>
    <w:rsid w:val="00597A85"/>
    <w:rsid w:val="005A409E"/>
    <w:rsid w:val="005A4DC8"/>
    <w:rsid w:val="005D455D"/>
    <w:rsid w:val="005E154A"/>
    <w:rsid w:val="005F0A11"/>
    <w:rsid w:val="00605838"/>
    <w:rsid w:val="00606382"/>
    <w:rsid w:val="006077FA"/>
    <w:rsid w:val="00632FC9"/>
    <w:rsid w:val="006B3EDF"/>
    <w:rsid w:val="006E6A02"/>
    <w:rsid w:val="006F1E2D"/>
    <w:rsid w:val="006F52D0"/>
    <w:rsid w:val="0074141B"/>
    <w:rsid w:val="00744319"/>
    <w:rsid w:val="007501CE"/>
    <w:rsid w:val="00753150"/>
    <w:rsid w:val="00754174"/>
    <w:rsid w:val="0077027C"/>
    <w:rsid w:val="00783784"/>
    <w:rsid w:val="007869C5"/>
    <w:rsid w:val="00794DF0"/>
    <w:rsid w:val="007B2E17"/>
    <w:rsid w:val="007B4A01"/>
    <w:rsid w:val="007C3222"/>
    <w:rsid w:val="007C6FB9"/>
    <w:rsid w:val="007D3AE7"/>
    <w:rsid w:val="007D793C"/>
    <w:rsid w:val="007F62BC"/>
    <w:rsid w:val="00816BDE"/>
    <w:rsid w:val="00832673"/>
    <w:rsid w:val="0087418B"/>
    <w:rsid w:val="00875086"/>
    <w:rsid w:val="00881846"/>
    <w:rsid w:val="00882643"/>
    <w:rsid w:val="00885FFD"/>
    <w:rsid w:val="00897837"/>
    <w:rsid w:val="008C6F0A"/>
    <w:rsid w:val="008E259E"/>
    <w:rsid w:val="008E3665"/>
    <w:rsid w:val="008F0C7C"/>
    <w:rsid w:val="008F7FE4"/>
    <w:rsid w:val="00912C08"/>
    <w:rsid w:val="00913556"/>
    <w:rsid w:val="009163D8"/>
    <w:rsid w:val="009213C1"/>
    <w:rsid w:val="0092448D"/>
    <w:rsid w:val="009268E4"/>
    <w:rsid w:val="00930DF8"/>
    <w:rsid w:val="00933CEB"/>
    <w:rsid w:val="00952A2F"/>
    <w:rsid w:val="00952D6B"/>
    <w:rsid w:val="0096089A"/>
    <w:rsid w:val="009668ED"/>
    <w:rsid w:val="00970E1C"/>
    <w:rsid w:val="00981DA1"/>
    <w:rsid w:val="00990D6C"/>
    <w:rsid w:val="009B00D3"/>
    <w:rsid w:val="009B0844"/>
    <w:rsid w:val="009B7A75"/>
    <w:rsid w:val="009D5294"/>
    <w:rsid w:val="009F0485"/>
    <w:rsid w:val="00A54269"/>
    <w:rsid w:val="00A91C4C"/>
    <w:rsid w:val="00AA1620"/>
    <w:rsid w:val="00AA59CF"/>
    <w:rsid w:val="00AD7BA5"/>
    <w:rsid w:val="00AF0C79"/>
    <w:rsid w:val="00B13B97"/>
    <w:rsid w:val="00B17ECC"/>
    <w:rsid w:val="00B22F92"/>
    <w:rsid w:val="00B25ABA"/>
    <w:rsid w:val="00B31AA6"/>
    <w:rsid w:val="00B52AEE"/>
    <w:rsid w:val="00B85FD3"/>
    <w:rsid w:val="00B87956"/>
    <w:rsid w:val="00B97C41"/>
    <w:rsid w:val="00BA10C4"/>
    <w:rsid w:val="00BB49B5"/>
    <w:rsid w:val="00BB5682"/>
    <w:rsid w:val="00BC4D24"/>
    <w:rsid w:val="00BD41EB"/>
    <w:rsid w:val="00BD6F22"/>
    <w:rsid w:val="00BD7C33"/>
    <w:rsid w:val="00BE3C2D"/>
    <w:rsid w:val="00BF40AB"/>
    <w:rsid w:val="00C20844"/>
    <w:rsid w:val="00C226A4"/>
    <w:rsid w:val="00C472F1"/>
    <w:rsid w:val="00C7143D"/>
    <w:rsid w:val="00C729CE"/>
    <w:rsid w:val="00C74AB5"/>
    <w:rsid w:val="00CD13B9"/>
    <w:rsid w:val="00CD1751"/>
    <w:rsid w:val="00CD7562"/>
    <w:rsid w:val="00CE413F"/>
    <w:rsid w:val="00CF0C20"/>
    <w:rsid w:val="00CF2778"/>
    <w:rsid w:val="00CF64E2"/>
    <w:rsid w:val="00D0166C"/>
    <w:rsid w:val="00D147D4"/>
    <w:rsid w:val="00D14C2C"/>
    <w:rsid w:val="00D20E49"/>
    <w:rsid w:val="00D26654"/>
    <w:rsid w:val="00D50CE9"/>
    <w:rsid w:val="00D636EE"/>
    <w:rsid w:val="00D679C3"/>
    <w:rsid w:val="00D9142F"/>
    <w:rsid w:val="00D92157"/>
    <w:rsid w:val="00D9301F"/>
    <w:rsid w:val="00DB2F05"/>
    <w:rsid w:val="00DD22D0"/>
    <w:rsid w:val="00DE4BFE"/>
    <w:rsid w:val="00DF763F"/>
    <w:rsid w:val="00E108BD"/>
    <w:rsid w:val="00E1423C"/>
    <w:rsid w:val="00E35B42"/>
    <w:rsid w:val="00E40563"/>
    <w:rsid w:val="00E45118"/>
    <w:rsid w:val="00E47483"/>
    <w:rsid w:val="00E730BF"/>
    <w:rsid w:val="00E775B0"/>
    <w:rsid w:val="00EC3B0D"/>
    <w:rsid w:val="00EC6E73"/>
    <w:rsid w:val="00EF1F57"/>
    <w:rsid w:val="00EF50F3"/>
    <w:rsid w:val="00EF6FB6"/>
    <w:rsid w:val="00F21ED0"/>
    <w:rsid w:val="00F305DE"/>
    <w:rsid w:val="00F32F0D"/>
    <w:rsid w:val="00F41923"/>
    <w:rsid w:val="00F52497"/>
    <w:rsid w:val="00F52846"/>
    <w:rsid w:val="00F647BD"/>
    <w:rsid w:val="00F8351B"/>
    <w:rsid w:val="00F97105"/>
    <w:rsid w:val="00FA2458"/>
    <w:rsid w:val="00FF02FF"/>
    <w:rsid w:val="00FF0D8D"/>
    <w:rsid w:val="00FF19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30015F4"/>
  <w15:docId w15:val="{D7C1529A-D29E-4198-A679-BB8E31F1B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/>
    <w:lsdException w:name="macro" w:semiHidden="1" w:unhideWhenUsed="1"/>
    <w:lsdException w:name="toa heading" w:semiHidden="1" w:unhideWhenUsed="1"/>
    <w:lsdException w:name="List" w:semiHidden="1"/>
    <w:lsdException w:name="List Bullet" w:semiHidden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2"/>
    <w:qFormat/>
    <w:rsid w:val="00A91C4C"/>
    <w:pPr>
      <w:spacing w:after="170" w:line="240" w:lineRule="auto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753150"/>
    <w:pPr>
      <w:keepNext/>
      <w:keepLines/>
      <w:spacing w:before="480" w:after="480"/>
      <w:outlineLvl w:val="0"/>
    </w:pPr>
    <w:rPr>
      <w:rFonts w:eastAsiaTheme="majorEastAsia" w:cstheme="majorBidi"/>
      <w:bCs/>
      <w:color w:val="005B38" w:themeColor="accent1"/>
      <w:sz w:val="64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2E5F5B"/>
    <w:pPr>
      <w:keepNext/>
      <w:keepLines/>
      <w:spacing w:before="280" w:after="100"/>
      <w:outlineLvl w:val="1"/>
    </w:pPr>
    <w:rPr>
      <w:rFonts w:eastAsiaTheme="majorEastAsia" w:cstheme="majorBidi"/>
      <w:b/>
      <w:bCs/>
      <w:color w:val="005B38" w:themeColor="accent1"/>
      <w:sz w:val="30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13662A"/>
    <w:pPr>
      <w:keepNext/>
      <w:keepLines/>
      <w:spacing w:before="260" w:after="100"/>
      <w:outlineLvl w:val="2"/>
    </w:pPr>
    <w:rPr>
      <w:rFonts w:eastAsiaTheme="majorEastAsia" w:cstheme="majorBidi"/>
      <w:b/>
      <w:bCs/>
      <w:color w:val="005B38" w:themeColor="accent1"/>
      <w:sz w:val="26"/>
    </w:rPr>
  </w:style>
  <w:style w:type="paragraph" w:styleId="Heading4">
    <w:name w:val="heading 4"/>
    <w:basedOn w:val="Normal"/>
    <w:next w:val="Normal"/>
    <w:link w:val="Heading4Char"/>
    <w:uiPriority w:val="9"/>
    <w:rsid w:val="00171B7B"/>
    <w:pPr>
      <w:keepNext/>
      <w:keepLines/>
      <w:spacing w:before="240" w:after="60"/>
      <w:outlineLvl w:val="3"/>
    </w:pPr>
    <w:rPr>
      <w:rFonts w:eastAsiaTheme="majorEastAsia" w:cstheme="majorBidi"/>
      <w:b/>
      <w:bCs/>
      <w:iCs/>
      <w:color w:val="757477" w:themeColor="text2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A91C4C"/>
    <w:pPr>
      <w:keepNext/>
      <w:keepLines/>
      <w:spacing w:before="200" w:after="0"/>
      <w:outlineLvl w:val="4"/>
    </w:pPr>
    <w:rPr>
      <w:rFonts w:eastAsiaTheme="majorEastAsia" w:cstheme="majorBidi"/>
      <w:color w:val="000000" w:themeColor="text1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A91C4C"/>
    <w:pPr>
      <w:keepNext/>
      <w:keepLines/>
      <w:spacing w:before="200" w:after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A91C4C"/>
    <w:pPr>
      <w:keepNext/>
      <w:keepLines/>
      <w:spacing w:before="200" w:after="0"/>
      <w:outlineLvl w:val="6"/>
    </w:pPr>
    <w:rPr>
      <w:rFonts w:eastAsiaTheme="majorEastAsia" w:cstheme="majorBidi"/>
      <w:i/>
      <w:iCs/>
      <w:color w:val="000000" w:themeColor="text1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A91C4C"/>
    <w:pPr>
      <w:keepNext/>
      <w:keepLines/>
      <w:spacing w:before="200" w:after="0"/>
      <w:outlineLvl w:val="7"/>
    </w:pPr>
    <w:rPr>
      <w:rFonts w:eastAsiaTheme="majorEastAsia" w:cstheme="majorBidi"/>
      <w:color w:val="000000" w:themeColor="text1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A91C4C"/>
    <w:pPr>
      <w:keepNext/>
      <w:keepLines/>
      <w:spacing w:before="200" w:after="0"/>
      <w:outlineLvl w:val="8"/>
    </w:pPr>
    <w:rPr>
      <w:rFonts w:eastAsiaTheme="majorEastAsia" w:cstheme="majorBidi"/>
      <w:i/>
      <w:iCs/>
      <w:color w:val="000000" w:themeColor="text1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"/>
    <w:semiHidden/>
    <w:rsid w:val="00A91C4C"/>
    <w:rPr>
      <w:rFonts w:ascii="Arial" w:eastAsiaTheme="majorEastAsia" w:hAnsi="Arial" w:cstheme="majorBidi"/>
      <w:color w:val="000000" w:themeColor="text1"/>
      <w:sz w:val="24"/>
    </w:rPr>
  </w:style>
  <w:style w:type="paragraph" w:customStyle="1" w:styleId="Headlines">
    <w:name w:val="Headlines"/>
    <w:basedOn w:val="Normal"/>
    <w:next w:val="Normal"/>
    <w:rsid w:val="004C2780"/>
    <w:pPr>
      <w:spacing w:before="240" w:after="660"/>
    </w:pPr>
    <w:rPr>
      <w:b/>
      <w:color w:val="000000" w:themeColor="text1"/>
      <w:sz w:val="60"/>
    </w:rPr>
  </w:style>
  <w:style w:type="paragraph" w:styleId="ListParagraph">
    <w:name w:val="List Paragraph"/>
    <w:aliases w:val="Bullets,Bullet Points,Indented Bullet Solid,Dot Point,List Paragraph1,List Paragraph11,Bullet point,Recommendation,List Paragraph Number,bullet point list,List bullet ii,Bullet Point,Bulletr List Paragraph,Content descriptions,FooterText"/>
    <w:basedOn w:val="Normal"/>
    <w:link w:val="ListParagraphChar"/>
    <w:uiPriority w:val="34"/>
    <w:qFormat/>
    <w:rsid w:val="00171B7B"/>
    <w:pPr>
      <w:ind w:left="720"/>
      <w:contextualSpacing/>
    </w:pPr>
  </w:style>
  <w:style w:type="character" w:customStyle="1" w:styleId="Italics">
    <w:name w:val="Italics"/>
    <w:uiPriority w:val="2"/>
    <w:rsid w:val="00897837"/>
    <w:rPr>
      <w:i/>
    </w:rPr>
  </w:style>
  <w:style w:type="character" w:customStyle="1" w:styleId="Bold">
    <w:name w:val="Bold"/>
    <w:uiPriority w:val="2"/>
    <w:rsid w:val="008F7FE4"/>
    <w:rPr>
      <w:b/>
    </w:rPr>
  </w:style>
  <w:style w:type="character" w:customStyle="1" w:styleId="Heading1Char">
    <w:name w:val="Heading 1 Char"/>
    <w:basedOn w:val="DefaultParagraphFont"/>
    <w:link w:val="Heading1"/>
    <w:uiPriority w:val="9"/>
    <w:rsid w:val="00753150"/>
    <w:rPr>
      <w:rFonts w:ascii="Arial" w:eastAsiaTheme="majorEastAsia" w:hAnsi="Arial" w:cstheme="majorBidi"/>
      <w:bCs/>
      <w:color w:val="005B38" w:themeColor="accent1"/>
      <w:sz w:val="6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E5F5B"/>
    <w:rPr>
      <w:rFonts w:ascii="Arial" w:eastAsiaTheme="majorEastAsia" w:hAnsi="Arial" w:cstheme="majorBidi"/>
      <w:b/>
      <w:bCs/>
      <w:color w:val="005B38" w:themeColor="accent1"/>
      <w:sz w:val="3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3662A"/>
    <w:rPr>
      <w:rFonts w:ascii="Arial" w:eastAsiaTheme="majorEastAsia" w:hAnsi="Arial" w:cstheme="majorBidi"/>
      <w:b/>
      <w:bCs/>
      <w:color w:val="005B38" w:themeColor="accent1"/>
      <w:sz w:val="26"/>
    </w:rPr>
  </w:style>
  <w:style w:type="character" w:customStyle="1" w:styleId="Heading4Char">
    <w:name w:val="Heading 4 Char"/>
    <w:basedOn w:val="DefaultParagraphFont"/>
    <w:link w:val="Heading4"/>
    <w:uiPriority w:val="9"/>
    <w:rsid w:val="00171B7B"/>
    <w:rPr>
      <w:rFonts w:ascii="Arial" w:eastAsiaTheme="majorEastAsia" w:hAnsi="Arial" w:cstheme="majorBidi"/>
      <w:b/>
      <w:bCs/>
      <w:iCs/>
      <w:color w:val="757477" w:themeColor="text2"/>
      <w:sz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81DA1"/>
    <w:pPr>
      <w:spacing w:after="0" w:line="276" w:lineRule="auto"/>
      <w:outlineLvl w:val="9"/>
    </w:pPr>
    <w:rPr>
      <w:rFonts w:asciiTheme="majorHAnsi" w:hAnsiTheme="majorHAnsi"/>
      <w:color w:val="004429" w:themeColor="accent1" w:themeShade="BF"/>
      <w:sz w:val="28"/>
      <w:lang w:val="en-US" w:eastAsia="ja-JP"/>
    </w:rPr>
  </w:style>
  <w:style w:type="paragraph" w:styleId="TOC1">
    <w:name w:val="toc 1"/>
    <w:basedOn w:val="Normal"/>
    <w:next w:val="Normal"/>
    <w:autoRedefine/>
    <w:uiPriority w:val="39"/>
    <w:rsid w:val="00DE4BFE"/>
    <w:pPr>
      <w:spacing w:after="100"/>
    </w:pPr>
    <w:rPr>
      <w:b/>
      <w:color w:val="000000" w:themeColor="text1"/>
    </w:rPr>
  </w:style>
  <w:style w:type="paragraph" w:styleId="TOC2">
    <w:name w:val="toc 2"/>
    <w:basedOn w:val="Normal"/>
    <w:next w:val="Normal"/>
    <w:autoRedefine/>
    <w:uiPriority w:val="39"/>
    <w:rsid w:val="00171B7B"/>
    <w:pPr>
      <w:spacing w:after="100"/>
      <w:ind w:left="240"/>
    </w:pPr>
    <w:rPr>
      <w:color w:val="000000" w:themeColor="text1"/>
    </w:rPr>
  </w:style>
  <w:style w:type="paragraph" w:styleId="TOC3">
    <w:name w:val="toc 3"/>
    <w:basedOn w:val="Normal"/>
    <w:next w:val="Normal"/>
    <w:autoRedefine/>
    <w:uiPriority w:val="39"/>
    <w:rsid w:val="00DE4BFE"/>
    <w:pPr>
      <w:spacing w:after="100"/>
      <w:ind w:left="480"/>
    </w:pPr>
    <w:rPr>
      <w:color w:val="000000" w:themeColor="text1"/>
    </w:rPr>
  </w:style>
  <w:style w:type="character" w:styleId="Hyperlink">
    <w:name w:val="Hyperlink"/>
    <w:basedOn w:val="DefaultParagraphFont"/>
    <w:uiPriority w:val="99"/>
    <w:unhideWhenUsed/>
    <w:rsid w:val="00990D6C"/>
    <w:rPr>
      <w:rFonts w:ascii="Arial" w:hAnsi="Arial"/>
      <w:color w:val="004B8D"/>
      <w:sz w:val="24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981DA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1DA1"/>
    <w:rPr>
      <w:rFonts w:ascii="Tahoma" w:hAnsi="Tahoma" w:cs="Tahoma"/>
      <w:sz w:val="16"/>
      <w:szCs w:val="1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1C4C"/>
    <w:rPr>
      <w:rFonts w:ascii="Arial" w:eastAsiaTheme="majorEastAsia" w:hAnsi="Arial" w:cstheme="majorBidi"/>
      <w:i/>
      <w:iCs/>
      <w:color w:val="000000" w:themeColor="text1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1C4C"/>
    <w:rPr>
      <w:rFonts w:ascii="Arial" w:eastAsiaTheme="majorEastAsia" w:hAnsi="Arial" w:cstheme="majorBidi"/>
      <w:i/>
      <w:iCs/>
      <w:color w:val="000000" w:themeColor="text1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1C4C"/>
    <w:rPr>
      <w:rFonts w:ascii="Arial" w:eastAsiaTheme="majorEastAsia" w:hAnsi="Arial" w:cstheme="majorBidi"/>
      <w:color w:val="000000" w:themeColor="text1"/>
      <w:sz w:val="24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1C4C"/>
    <w:rPr>
      <w:rFonts w:ascii="Arial" w:eastAsiaTheme="majorEastAsia" w:hAnsi="Arial" w:cstheme="majorBidi"/>
      <w:i/>
      <w:iCs/>
      <w:color w:val="000000" w:themeColor="text1"/>
      <w:sz w:val="24"/>
      <w:szCs w:val="20"/>
    </w:rPr>
  </w:style>
  <w:style w:type="table" w:styleId="TableGrid">
    <w:name w:val="Table Grid"/>
    <w:basedOn w:val="TableNormal"/>
    <w:uiPriority w:val="39"/>
    <w:rsid w:val="001F68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WAHealthTable2">
    <w:name w:val="WA Health Table 2"/>
    <w:basedOn w:val="LightShading-Accent1"/>
    <w:uiPriority w:val="99"/>
    <w:rsid w:val="00930DF8"/>
    <w:rPr>
      <w:rFonts w:ascii="Arial" w:hAnsi="Arial"/>
      <w:color w:val="000000" w:themeColor="text1"/>
      <w:sz w:val="24"/>
      <w:szCs w:val="20"/>
      <w:lang w:eastAsia="en-AU"/>
    </w:rPr>
    <w:tblPr/>
    <w:tblStylePr w:type="firstRow">
      <w:pPr>
        <w:spacing w:before="0" w:after="0" w:line="240" w:lineRule="auto"/>
      </w:pPr>
      <w:rPr>
        <w:b/>
        <w:bCs/>
      </w:rPr>
      <w:tblPr/>
      <w:trPr>
        <w:tblHeader/>
      </w:trPr>
      <w:tcPr>
        <w:tcBorders>
          <w:top w:val="single" w:sz="8" w:space="0" w:color="005B38" w:themeColor="accent1"/>
          <w:left w:val="nil"/>
          <w:bottom w:val="single" w:sz="8" w:space="0" w:color="005B3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5B38" w:themeColor="accent1"/>
          <w:left w:val="nil"/>
          <w:bottom w:val="single" w:sz="8" w:space="0" w:color="005B3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7FFD6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005B38" w:themeFill="accent2"/>
      </w:tcPr>
    </w:tblStylePr>
  </w:style>
  <w:style w:type="table" w:styleId="LightList-Accent1">
    <w:name w:val="Light List Accent 1"/>
    <w:basedOn w:val="TableNormal"/>
    <w:uiPriority w:val="61"/>
    <w:rsid w:val="001F68E9"/>
    <w:pPr>
      <w:spacing w:after="0" w:line="240" w:lineRule="auto"/>
    </w:pPr>
    <w:tblPr>
      <w:tblStyleRowBandSize w:val="1"/>
      <w:tblStyleColBandSize w:val="1"/>
      <w:tblBorders>
        <w:top w:val="single" w:sz="8" w:space="0" w:color="005B38" w:themeColor="accent1"/>
        <w:left w:val="single" w:sz="8" w:space="0" w:color="005B38" w:themeColor="accent1"/>
        <w:bottom w:val="single" w:sz="8" w:space="0" w:color="005B38" w:themeColor="accent1"/>
        <w:right w:val="single" w:sz="8" w:space="0" w:color="005B38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5B3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</w:tcPr>
    </w:tblStylePr>
    <w:tblStylePr w:type="band1Horz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</w:tcPr>
    </w:tblStylePr>
  </w:style>
  <w:style w:type="table" w:styleId="LightShading-Accent1">
    <w:name w:val="Light Shading Accent 1"/>
    <w:basedOn w:val="TableNormal"/>
    <w:uiPriority w:val="60"/>
    <w:rsid w:val="001F68E9"/>
    <w:pPr>
      <w:spacing w:after="0" w:line="240" w:lineRule="auto"/>
    </w:pPr>
    <w:rPr>
      <w:color w:val="004429" w:themeColor="accent1" w:themeShade="BF"/>
    </w:rPr>
    <w:tblPr>
      <w:tblStyleRowBandSize w:val="1"/>
      <w:tblStyleColBandSize w:val="1"/>
      <w:tblBorders>
        <w:top w:val="single" w:sz="8" w:space="0" w:color="005B38" w:themeColor="accent1"/>
        <w:bottom w:val="single" w:sz="8" w:space="0" w:color="005B38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5B38" w:themeColor="accent1"/>
          <w:left w:val="nil"/>
          <w:bottom w:val="single" w:sz="8" w:space="0" w:color="005B3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5B38" w:themeColor="accent1"/>
          <w:left w:val="nil"/>
          <w:bottom w:val="single" w:sz="8" w:space="0" w:color="005B3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7FFD6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7FFD6" w:themeFill="accent1" w:themeFillTint="3F"/>
      </w:tcPr>
    </w:tblStylePr>
  </w:style>
  <w:style w:type="table" w:customStyle="1" w:styleId="WAHealthTable5">
    <w:name w:val="WA Health Table 5"/>
    <w:basedOn w:val="LightList-Accent1"/>
    <w:uiPriority w:val="99"/>
    <w:rsid w:val="00930DF8"/>
    <w:rPr>
      <w:rFonts w:ascii="Arial" w:hAnsi="Arial"/>
      <w:sz w:val="24"/>
    </w:rPr>
    <w:tblPr/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rPr>
        <w:tblHeader/>
      </w:trPr>
      <w:tcPr>
        <w:shd w:val="clear" w:color="auto" w:fill="005B3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</w:tcPr>
    </w:tblStylePr>
    <w:tblStylePr w:type="band1Horz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</w:tcPr>
    </w:tblStylePr>
  </w:style>
  <w:style w:type="table" w:styleId="LightGrid-Accent1">
    <w:name w:val="Light Grid Accent 1"/>
    <w:basedOn w:val="TableNormal"/>
    <w:uiPriority w:val="62"/>
    <w:rsid w:val="001F68E9"/>
    <w:pPr>
      <w:spacing w:after="0" w:line="240" w:lineRule="auto"/>
    </w:pPr>
    <w:tblPr>
      <w:tblStyleRowBandSize w:val="1"/>
      <w:tblStyleColBandSize w:val="1"/>
      <w:tblBorders>
        <w:top w:val="single" w:sz="8" w:space="0" w:color="005B38" w:themeColor="accent1"/>
        <w:left w:val="single" w:sz="8" w:space="0" w:color="005B38" w:themeColor="accent1"/>
        <w:bottom w:val="single" w:sz="8" w:space="0" w:color="005B38" w:themeColor="accent1"/>
        <w:right w:val="single" w:sz="8" w:space="0" w:color="005B38" w:themeColor="accent1"/>
        <w:insideH w:val="single" w:sz="8" w:space="0" w:color="005B38" w:themeColor="accent1"/>
        <w:insideV w:val="single" w:sz="8" w:space="0" w:color="005B38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18" w:space="0" w:color="005B38" w:themeColor="accent1"/>
          <w:right w:val="single" w:sz="8" w:space="0" w:color="005B38" w:themeColor="accent1"/>
          <w:insideH w:val="nil"/>
          <w:insideV w:val="single" w:sz="8" w:space="0" w:color="005B3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  <w:insideH w:val="nil"/>
          <w:insideV w:val="single" w:sz="8" w:space="0" w:color="005B3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</w:tcPr>
    </w:tblStylePr>
    <w:tblStylePr w:type="band1Vert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  <w:shd w:val="clear" w:color="auto" w:fill="97FFD6" w:themeFill="accent1" w:themeFillTint="3F"/>
      </w:tcPr>
    </w:tblStylePr>
    <w:tblStylePr w:type="band1Horz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  <w:insideV w:val="single" w:sz="8" w:space="0" w:color="005B38" w:themeColor="accent1"/>
        </w:tcBorders>
        <w:shd w:val="clear" w:color="auto" w:fill="97FFD6" w:themeFill="accent1" w:themeFillTint="3F"/>
      </w:tcPr>
    </w:tblStylePr>
    <w:tblStylePr w:type="band2Horz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  <w:insideV w:val="single" w:sz="8" w:space="0" w:color="005B38" w:themeColor="accent1"/>
        </w:tcBorders>
      </w:tcPr>
    </w:tblStylePr>
  </w:style>
  <w:style w:type="table" w:customStyle="1" w:styleId="WAHealthTable4">
    <w:name w:val="WA Health Table 4"/>
    <w:basedOn w:val="LightGrid-Accent1"/>
    <w:uiPriority w:val="99"/>
    <w:rsid w:val="00930DF8"/>
    <w:rPr>
      <w:rFonts w:ascii="Arial" w:hAnsi="Arial"/>
      <w:sz w:val="24"/>
    </w:rPr>
    <w:tblPr/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rPr>
        <w:tblHeader/>
      </w:trPr>
      <w:tcPr>
        <w:tcBorders>
          <w:top w:val="single" w:sz="8" w:space="0" w:color="005B38" w:themeColor="accent1"/>
          <w:left w:val="single" w:sz="8" w:space="0" w:color="005B38" w:themeColor="accent1"/>
          <w:bottom w:val="single" w:sz="18" w:space="0" w:color="005B38" w:themeColor="accent1"/>
          <w:right w:val="single" w:sz="8" w:space="0" w:color="005B38" w:themeColor="accent1"/>
          <w:insideH w:val="nil"/>
          <w:insideV w:val="single" w:sz="8" w:space="0" w:color="005B3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  <w:insideH w:val="nil"/>
          <w:insideV w:val="single" w:sz="8" w:space="0" w:color="005B3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</w:tcPr>
    </w:tblStylePr>
    <w:tblStylePr w:type="band1Vert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</w:tcBorders>
        <w:shd w:val="clear" w:color="auto" w:fill="97FFD6" w:themeFill="accent1" w:themeFillTint="3F"/>
      </w:tcPr>
    </w:tblStylePr>
    <w:tblStylePr w:type="band1Horz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  <w:insideV w:val="single" w:sz="8" w:space="0" w:color="005B38" w:themeColor="accent1"/>
        </w:tcBorders>
        <w:shd w:val="clear" w:color="auto" w:fill="005B38" w:themeFill="accent2"/>
      </w:tcPr>
    </w:tblStylePr>
    <w:tblStylePr w:type="band2Horz">
      <w:tblPr/>
      <w:tcPr>
        <w:tcBorders>
          <w:top w:val="single" w:sz="8" w:space="0" w:color="005B38" w:themeColor="accent1"/>
          <w:left w:val="single" w:sz="8" w:space="0" w:color="005B38" w:themeColor="accent1"/>
          <w:bottom w:val="single" w:sz="8" w:space="0" w:color="005B38" w:themeColor="accent1"/>
          <w:right w:val="single" w:sz="8" w:space="0" w:color="005B38" w:themeColor="accent1"/>
          <w:insideV w:val="single" w:sz="8" w:space="0" w:color="005B38" w:themeColor="accent1"/>
        </w:tcBorders>
      </w:tcPr>
    </w:tblStylePr>
  </w:style>
  <w:style w:type="table" w:styleId="MediumShading1-Accent1">
    <w:name w:val="Medium Shading 1 Accent 1"/>
    <w:basedOn w:val="TableNormal"/>
    <w:uiPriority w:val="63"/>
    <w:rsid w:val="001F68E9"/>
    <w:pPr>
      <w:spacing w:after="0" w:line="240" w:lineRule="auto"/>
    </w:pPr>
    <w:tblPr>
      <w:tblStyleRowBandSize w:val="1"/>
      <w:tblStyleColBandSize w:val="1"/>
      <w:tblBorders>
        <w:top w:val="single" w:sz="8" w:space="0" w:color="00C477" w:themeColor="accent1" w:themeTint="BF"/>
        <w:left w:val="single" w:sz="8" w:space="0" w:color="00C477" w:themeColor="accent1" w:themeTint="BF"/>
        <w:bottom w:val="single" w:sz="8" w:space="0" w:color="00C477" w:themeColor="accent1" w:themeTint="BF"/>
        <w:right w:val="single" w:sz="8" w:space="0" w:color="00C477" w:themeColor="accent1" w:themeTint="BF"/>
        <w:insideH w:val="single" w:sz="8" w:space="0" w:color="00C477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C477" w:themeColor="accent1" w:themeTint="BF"/>
          <w:left w:val="single" w:sz="8" w:space="0" w:color="00C477" w:themeColor="accent1" w:themeTint="BF"/>
          <w:bottom w:val="single" w:sz="8" w:space="0" w:color="00C477" w:themeColor="accent1" w:themeTint="BF"/>
          <w:right w:val="single" w:sz="8" w:space="0" w:color="00C477" w:themeColor="accent1" w:themeTint="BF"/>
          <w:insideH w:val="nil"/>
          <w:insideV w:val="nil"/>
        </w:tcBorders>
        <w:shd w:val="clear" w:color="auto" w:fill="005B3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C477" w:themeColor="accent1" w:themeTint="BF"/>
          <w:left w:val="single" w:sz="8" w:space="0" w:color="00C477" w:themeColor="accent1" w:themeTint="BF"/>
          <w:bottom w:val="single" w:sz="8" w:space="0" w:color="00C477" w:themeColor="accent1" w:themeTint="BF"/>
          <w:right w:val="single" w:sz="8" w:space="0" w:color="00C47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7FFD6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97FFD6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WAHealthTable6">
    <w:name w:val="WA Health Table 6"/>
    <w:basedOn w:val="MediumShading1-Accent1"/>
    <w:uiPriority w:val="99"/>
    <w:rsid w:val="00930DF8"/>
    <w:rPr>
      <w:rFonts w:ascii="Arial" w:hAnsi="Arial"/>
      <w:sz w:val="24"/>
    </w:rPr>
    <w:tblPr/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rPr>
        <w:tblHeader/>
      </w:trPr>
      <w:tcPr>
        <w:tcBorders>
          <w:top w:val="single" w:sz="8" w:space="0" w:color="00C477" w:themeColor="accent1" w:themeTint="BF"/>
          <w:left w:val="single" w:sz="8" w:space="0" w:color="00C477" w:themeColor="accent1" w:themeTint="BF"/>
          <w:bottom w:val="single" w:sz="8" w:space="0" w:color="00C477" w:themeColor="accent1" w:themeTint="BF"/>
          <w:right w:val="single" w:sz="8" w:space="0" w:color="00C477" w:themeColor="accent1" w:themeTint="BF"/>
          <w:insideH w:val="nil"/>
          <w:insideV w:val="nil"/>
        </w:tcBorders>
        <w:shd w:val="clear" w:color="auto" w:fill="005B3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C477" w:themeColor="accent1" w:themeTint="BF"/>
          <w:left w:val="single" w:sz="8" w:space="0" w:color="00C477" w:themeColor="accent1" w:themeTint="BF"/>
          <w:bottom w:val="single" w:sz="8" w:space="0" w:color="00C477" w:themeColor="accent1" w:themeTint="BF"/>
          <w:right w:val="single" w:sz="8" w:space="0" w:color="00C47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7FFD6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FFF" w:themeFill="background1"/>
      </w:tcPr>
    </w:tblStylePr>
    <w:tblStylePr w:type="band2Horz">
      <w:tblPr/>
      <w:tcPr>
        <w:tcBorders>
          <w:insideH w:val="nil"/>
          <w:insideV w:val="nil"/>
        </w:tcBorders>
        <w:shd w:val="clear" w:color="auto" w:fill="005B38" w:themeFill="accent2"/>
      </w:tcPr>
    </w:tblStylePr>
  </w:style>
  <w:style w:type="table" w:styleId="MediumList1-Accent1">
    <w:name w:val="Medium List 1 Accent 1"/>
    <w:basedOn w:val="TableNormal"/>
    <w:uiPriority w:val="65"/>
    <w:rsid w:val="001F68E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5B38" w:themeColor="accent1"/>
        <w:bottom w:val="single" w:sz="8" w:space="0" w:color="005B38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5B38" w:themeColor="accent1"/>
        </w:tcBorders>
      </w:tcPr>
    </w:tblStylePr>
    <w:tblStylePr w:type="lastRow">
      <w:rPr>
        <w:b/>
        <w:bCs/>
        <w:color w:val="757477" w:themeColor="text2"/>
      </w:rPr>
      <w:tblPr/>
      <w:tcPr>
        <w:tcBorders>
          <w:top w:val="single" w:sz="8" w:space="0" w:color="005B38" w:themeColor="accent1"/>
          <w:bottom w:val="single" w:sz="8" w:space="0" w:color="005B3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5B38" w:themeColor="accent1"/>
          <w:bottom w:val="single" w:sz="8" w:space="0" w:color="005B38" w:themeColor="accent1"/>
        </w:tcBorders>
      </w:tcPr>
    </w:tblStylePr>
    <w:tblStylePr w:type="band1Vert">
      <w:tblPr/>
      <w:tcPr>
        <w:shd w:val="clear" w:color="auto" w:fill="97FFD6" w:themeFill="accent1" w:themeFillTint="3F"/>
      </w:tcPr>
    </w:tblStylePr>
    <w:tblStylePr w:type="band1Horz">
      <w:tblPr/>
      <w:tcPr>
        <w:shd w:val="clear" w:color="auto" w:fill="97FFD6" w:themeFill="accent1" w:themeFillTint="3F"/>
      </w:tcPr>
    </w:tblStylePr>
  </w:style>
  <w:style w:type="table" w:customStyle="1" w:styleId="WAHealthTable1">
    <w:name w:val="WA Health Table 1"/>
    <w:basedOn w:val="MediumList1-Accent1"/>
    <w:uiPriority w:val="99"/>
    <w:rsid w:val="00930DF8"/>
    <w:rPr>
      <w:rFonts w:ascii="Arial" w:hAnsi="Arial"/>
      <w:sz w:val="24"/>
    </w:rPr>
    <w:tblPr/>
    <w:tblStylePr w:type="firstRow">
      <w:rPr>
        <w:rFonts w:asciiTheme="majorHAnsi" w:eastAsiaTheme="majorEastAsia" w:hAnsiTheme="majorHAnsi" w:cstheme="majorBidi"/>
      </w:rPr>
      <w:tblPr/>
      <w:trPr>
        <w:tblHeader/>
      </w:trPr>
      <w:tcPr>
        <w:tcBorders>
          <w:top w:val="nil"/>
          <w:bottom w:val="single" w:sz="8" w:space="0" w:color="005B38" w:themeColor="accent1"/>
        </w:tcBorders>
      </w:tcPr>
    </w:tblStylePr>
    <w:tblStylePr w:type="lastRow">
      <w:rPr>
        <w:b/>
        <w:bCs/>
        <w:color w:val="757477" w:themeColor="text2"/>
      </w:rPr>
      <w:tblPr/>
      <w:tcPr>
        <w:tcBorders>
          <w:top w:val="single" w:sz="8" w:space="0" w:color="005B38" w:themeColor="accent1"/>
          <w:bottom w:val="single" w:sz="8" w:space="0" w:color="005B3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5B38" w:themeColor="accent1"/>
          <w:bottom w:val="single" w:sz="8" w:space="0" w:color="005B38" w:themeColor="accent1"/>
        </w:tcBorders>
      </w:tcPr>
    </w:tblStylePr>
    <w:tblStylePr w:type="band1Vert">
      <w:tblPr/>
      <w:tcPr>
        <w:shd w:val="clear" w:color="auto" w:fill="97FFD6" w:themeFill="accent1" w:themeFillTint="3F"/>
      </w:tcPr>
    </w:tblStylePr>
    <w:tblStylePr w:type="band1Horz">
      <w:tblPr/>
      <w:tcPr>
        <w:shd w:val="clear" w:color="auto" w:fill="005B38" w:themeFill="accent2"/>
      </w:tcPr>
    </w:tblStylePr>
  </w:style>
  <w:style w:type="table" w:customStyle="1" w:styleId="WAHealthTable7">
    <w:name w:val="WA Health Table 7"/>
    <w:basedOn w:val="LightList"/>
    <w:uiPriority w:val="99"/>
    <w:rsid w:val="00930DF8"/>
    <w:rPr>
      <w:rFonts w:ascii="Arial" w:hAnsi="Arial"/>
      <w:sz w:val="24"/>
      <w:szCs w:val="20"/>
      <w:lang w:eastAsia="en-AU"/>
    </w:rPr>
    <w:tblPr/>
    <w:tblStylePr w:type="firstRow">
      <w:pPr>
        <w:spacing w:before="0" w:after="0" w:line="240" w:lineRule="auto"/>
      </w:pPr>
      <w:rPr>
        <w:b/>
        <w:bCs/>
        <w:color w:val="000000" w:themeColor="text1"/>
      </w:rPr>
      <w:tblPr/>
      <w:trPr>
        <w:tblHeader/>
      </w:trPr>
      <w:tcPr>
        <w:shd w:val="clear" w:color="auto" w:fill="FFFFFF" w:themeFill="background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WAHealthTable3">
    <w:name w:val="WA Health Table 3"/>
    <w:basedOn w:val="MediumList2-Accent1"/>
    <w:uiPriority w:val="99"/>
    <w:rsid w:val="00930DF8"/>
    <w:rPr>
      <w:rFonts w:ascii="Arial" w:hAnsi="Arial"/>
      <w:sz w:val="24"/>
      <w:szCs w:val="20"/>
      <w:lang w:eastAsia="en-AU"/>
    </w:rPr>
    <w:tblPr/>
    <w:tblStylePr w:type="firstRow">
      <w:rPr>
        <w:sz w:val="24"/>
        <w:szCs w:val="24"/>
      </w:rPr>
      <w:tblPr/>
      <w:trPr>
        <w:tblHeader/>
      </w:trPr>
      <w:tcPr>
        <w:tcBorders>
          <w:top w:val="nil"/>
          <w:left w:val="nil"/>
          <w:bottom w:val="single" w:sz="24" w:space="0" w:color="005B3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5B38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5B3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5B3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7FFD6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005B38" w:themeFill="accent2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ghtList">
    <w:name w:val="Light List"/>
    <w:basedOn w:val="TableNormal"/>
    <w:uiPriority w:val="61"/>
    <w:rsid w:val="00E40563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MediumList2-Accent1">
    <w:name w:val="Medium List 2 Accent 1"/>
    <w:basedOn w:val="TableNormal"/>
    <w:uiPriority w:val="66"/>
    <w:rsid w:val="00E4056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5B38" w:themeColor="accent1"/>
        <w:left w:val="single" w:sz="8" w:space="0" w:color="005B38" w:themeColor="accent1"/>
        <w:bottom w:val="single" w:sz="8" w:space="0" w:color="005B38" w:themeColor="accent1"/>
        <w:right w:val="single" w:sz="8" w:space="0" w:color="005B38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5B3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5B38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5B3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5B3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7FFD6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97FFD6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TitleHeader">
    <w:name w:val="Title Header"/>
    <w:basedOn w:val="Normal"/>
    <w:next w:val="Normal"/>
    <w:uiPriority w:val="99"/>
    <w:rsid w:val="00F647BD"/>
    <w:pPr>
      <w:suppressAutoHyphens/>
      <w:autoSpaceDE w:val="0"/>
      <w:autoSpaceDN w:val="0"/>
      <w:adjustRightInd w:val="0"/>
      <w:spacing w:before="113" w:after="680" w:line="680" w:lineRule="atLeast"/>
      <w:textAlignment w:val="center"/>
    </w:pPr>
    <w:rPr>
      <w:rFonts w:ascii="Arial MT Std" w:hAnsi="Arial MT Std" w:cs="Arial MT Std"/>
      <w:color w:val="006D00"/>
      <w:sz w:val="64"/>
      <w:szCs w:val="64"/>
      <w:lang w:val="en-GB"/>
    </w:rPr>
  </w:style>
  <w:style w:type="paragraph" w:customStyle="1" w:styleId="Bodycopy">
    <w:name w:val="Body copy"/>
    <w:basedOn w:val="Normal"/>
    <w:uiPriority w:val="99"/>
    <w:rsid w:val="00F647BD"/>
    <w:pPr>
      <w:suppressAutoHyphens/>
      <w:autoSpaceDE w:val="0"/>
      <w:autoSpaceDN w:val="0"/>
      <w:adjustRightInd w:val="0"/>
      <w:spacing w:after="142" w:line="290" w:lineRule="atLeast"/>
      <w:textAlignment w:val="center"/>
    </w:pPr>
    <w:rPr>
      <w:rFonts w:ascii="Arial MT Std" w:hAnsi="Arial MT Std" w:cs="Arial MT Std"/>
      <w:color w:val="000000"/>
      <w:szCs w:val="24"/>
      <w:lang w:val="en-GB"/>
    </w:rPr>
  </w:style>
  <w:style w:type="paragraph" w:customStyle="1" w:styleId="Subhead1">
    <w:name w:val="Sub head 1"/>
    <w:basedOn w:val="Normal"/>
    <w:uiPriority w:val="99"/>
    <w:rsid w:val="00F647BD"/>
    <w:pPr>
      <w:suppressAutoHyphens/>
      <w:autoSpaceDE w:val="0"/>
      <w:autoSpaceDN w:val="0"/>
      <w:adjustRightInd w:val="0"/>
      <w:spacing w:before="170" w:line="340" w:lineRule="atLeast"/>
      <w:textAlignment w:val="center"/>
    </w:pPr>
    <w:rPr>
      <w:rFonts w:ascii="Arial MT Std" w:hAnsi="Arial MT Std" w:cs="Arial MT Std"/>
      <w:b/>
      <w:bCs/>
      <w:color w:val="006D00"/>
      <w:sz w:val="30"/>
      <w:szCs w:val="30"/>
      <w:lang w:val="en-GB"/>
    </w:rPr>
  </w:style>
  <w:style w:type="paragraph" w:customStyle="1" w:styleId="Subhead2">
    <w:name w:val="Sub head 2"/>
    <w:basedOn w:val="Normal"/>
    <w:uiPriority w:val="99"/>
    <w:rsid w:val="00F647BD"/>
    <w:pPr>
      <w:suppressAutoHyphens/>
      <w:autoSpaceDE w:val="0"/>
      <w:autoSpaceDN w:val="0"/>
      <w:adjustRightInd w:val="0"/>
      <w:spacing w:before="57" w:after="142" w:line="300" w:lineRule="atLeast"/>
      <w:textAlignment w:val="center"/>
    </w:pPr>
    <w:rPr>
      <w:rFonts w:ascii="Arial MT Std" w:hAnsi="Arial MT Std" w:cs="Arial MT Std"/>
      <w:b/>
      <w:bCs/>
      <w:color w:val="006D00"/>
      <w:sz w:val="26"/>
      <w:szCs w:val="26"/>
      <w:lang w:val="en-GB"/>
    </w:rPr>
  </w:style>
  <w:style w:type="paragraph" w:styleId="Header">
    <w:name w:val="header"/>
    <w:basedOn w:val="Normal"/>
    <w:link w:val="HeaderChar"/>
    <w:uiPriority w:val="99"/>
    <w:semiHidden/>
    <w:rsid w:val="0013662A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3662A"/>
    <w:rPr>
      <w:rFonts w:ascii="Arial" w:hAnsi="Arial"/>
      <w:sz w:val="24"/>
    </w:rPr>
  </w:style>
  <w:style w:type="paragraph" w:styleId="Footer">
    <w:name w:val="footer"/>
    <w:basedOn w:val="Normal"/>
    <w:link w:val="FooterChar"/>
    <w:uiPriority w:val="99"/>
    <w:semiHidden/>
    <w:rsid w:val="0013662A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3662A"/>
    <w:rPr>
      <w:rFonts w:ascii="Arial" w:hAnsi="Arial"/>
      <w:sz w:val="24"/>
    </w:rPr>
  </w:style>
  <w:style w:type="paragraph" w:customStyle="1" w:styleId="TEXT">
    <w:name w:val="TEXT"/>
    <w:basedOn w:val="Normal"/>
    <w:uiPriority w:val="99"/>
    <w:rsid w:val="009B0844"/>
    <w:pPr>
      <w:widowControl w:val="0"/>
      <w:suppressAutoHyphens/>
      <w:autoSpaceDE w:val="0"/>
      <w:autoSpaceDN w:val="0"/>
      <w:adjustRightInd w:val="0"/>
      <w:spacing w:after="113" w:line="280" w:lineRule="atLeast"/>
      <w:textAlignment w:val="center"/>
    </w:pPr>
    <w:rPr>
      <w:rFonts w:ascii="ArialMTStd" w:eastAsia="Calibri" w:hAnsi="ArialMTStd" w:cs="ArialMTStd"/>
      <w:color w:val="000000"/>
      <w:szCs w:val="24"/>
      <w:lang w:val="en-GB"/>
    </w:rPr>
  </w:style>
  <w:style w:type="character" w:styleId="PlaceholderText">
    <w:name w:val="Placeholder Text"/>
    <w:basedOn w:val="DefaultParagraphFont"/>
    <w:uiPriority w:val="99"/>
    <w:semiHidden/>
    <w:rsid w:val="00882643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D50CE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377C10"/>
    <w:pPr>
      <w:spacing w:before="100" w:beforeAutospacing="1" w:after="100" w:afterAutospacing="1" w:line="276" w:lineRule="auto"/>
    </w:pPr>
    <w:rPr>
      <w:rFonts w:ascii="Arial Unicode MS" w:eastAsia="Times New Roman" w:hAnsi="Arial Unicode MS" w:cs="Times New Roman"/>
      <w:szCs w:val="24"/>
    </w:rPr>
  </w:style>
  <w:style w:type="paragraph" w:styleId="NoSpacing">
    <w:name w:val="No Spacing"/>
    <w:uiPriority w:val="1"/>
    <w:qFormat/>
    <w:rsid w:val="00377C10"/>
    <w:pPr>
      <w:spacing w:after="0" w:line="240" w:lineRule="auto"/>
      <w:ind w:left="714" w:hanging="357"/>
    </w:pPr>
    <w:rPr>
      <w:rFonts w:ascii="Calibri" w:eastAsia="Calibri" w:hAnsi="Calibri" w:cs="Times New Roman"/>
      <w:sz w:val="28"/>
      <w:szCs w:val="28"/>
    </w:rPr>
  </w:style>
  <w:style w:type="character" w:customStyle="1" w:styleId="ListParagraphChar">
    <w:name w:val="List Paragraph Char"/>
    <w:aliases w:val="Bullets Char,Bullet Points Char,Indented Bullet Solid Char,Dot Point Char,List Paragraph1 Char,List Paragraph11 Char,Bullet point Char,Recommendation Char,List Paragraph Number Char,bullet point list Char,List bullet ii Char"/>
    <w:link w:val="ListParagraph"/>
    <w:uiPriority w:val="34"/>
    <w:qFormat/>
    <w:locked/>
    <w:rsid w:val="00377C10"/>
    <w:rPr>
      <w:rFonts w:ascii="Arial" w:hAnsi="Arial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B52AE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52AE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52AEE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52AE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52AEE"/>
    <w:rPr>
      <w:rFonts w:ascii="Arial" w:hAnsi="Arial"/>
      <w:b/>
      <w:bCs/>
      <w:sz w:val="20"/>
      <w:szCs w:val="20"/>
    </w:rPr>
  </w:style>
  <w:style w:type="paragraph" w:customStyle="1" w:styleId="Answer">
    <w:name w:val="Answer"/>
    <w:basedOn w:val="Normal"/>
    <w:rsid w:val="000D2804"/>
    <w:pPr>
      <w:spacing w:before="60" w:after="60"/>
    </w:pPr>
    <w:rPr>
      <w:rFonts w:eastAsia="Times New Roman" w:cs="Times New Roman"/>
      <w:sz w:val="20"/>
      <w:szCs w:val="20"/>
      <w:lang w:val="en-GB" w:eastAsia="en-AU"/>
    </w:rPr>
  </w:style>
  <w:style w:type="paragraph" w:styleId="Revision">
    <w:name w:val="Revision"/>
    <w:hidden/>
    <w:uiPriority w:val="99"/>
    <w:semiHidden/>
    <w:rsid w:val="005970A6"/>
    <w:pPr>
      <w:spacing w:after="0" w:line="240" w:lineRule="auto"/>
    </w:pPr>
    <w:rPr>
      <w:rFonts w:ascii="Arial" w:hAnsi="Arial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E6A02"/>
    <w:rPr>
      <w:color w:val="6E298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26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8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79771">
              <w:marLeft w:val="0"/>
              <w:marRight w:val="0"/>
              <w:marTop w:val="7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079001">
          <w:marLeft w:val="0"/>
          <w:marRight w:val="0"/>
          <w:marTop w:val="0"/>
          <w:marBottom w:val="0"/>
          <w:divBdr>
            <w:top w:val="single" w:sz="6" w:space="0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526173">
              <w:marLeft w:val="345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627224">
              <w:marLeft w:val="0"/>
              <w:marRight w:val="0"/>
              <w:marTop w:val="6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68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04741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7D8D8"/>
                        <w:left w:val="single" w:sz="6" w:space="8" w:color="D7D8D8"/>
                        <w:bottom w:val="single" w:sz="6" w:space="15" w:color="D7D8D8"/>
                        <w:right w:val="single" w:sz="6" w:space="26" w:color="D7D8D8"/>
                      </w:divBdr>
                    </w:div>
                  </w:divsChild>
                </w:div>
              </w:divsChild>
            </w:div>
            <w:div w:id="1192498127">
              <w:marLeft w:val="0"/>
              <w:marRight w:val="0"/>
              <w:marTop w:val="6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603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129497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7D8D8"/>
                        <w:left w:val="single" w:sz="6" w:space="8" w:color="D7D8D8"/>
                        <w:bottom w:val="single" w:sz="6" w:space="15" w:color="D7D8D8"/>
                        <w:right w:val="single" w:sz="6" w:space="26" w:color="D7D8D8"/>
                      </w:divBdr>
                    </w:div>
                  </w:divsChild>
                </w:div>
              </w:divsChild>
            </w:div>
            <w:div w:id="1856575542">
              <w:marLeft w:val="0"/>
              <w:marRight w:val="0"/>
              <w:marTop w:val="6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881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16589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7D8D8"/>
                        <w:left w:val="single" w:sz="6" w:space="8" w:color="D7D8D8"/>
                        <w:bottom w:val="single" w:sz="6" w:space="15" w:color="D7D8D8"/>
                        <w:right w:val="single" w:sz="6" w:space="26" w:color="D7D8D8"/>
                      </w:divBdr>
                    </w:div>
                  </w:divsChild>
                </w:div>
              </w:divsChild>
            </w:div>
            <w:div w:id="1362508300">
              <w:marLeft w:val="0"/>
              <w:marRight w:val="0"/>
              <w:marTop w:val="6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218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12519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7D8D8"/>
                        <w:left w:val="single" w:sz="6" w:space="8" w:color="D7D8D8"/>
                        <w:bottom w:val="single" w:sz="6" w:space="15" w:color="D7D8D8"/>
                        <w:right w:val="single" w:sz="6" w:space="26" w:color="D7D8D8"/>
                      </w:divBdr>
                    </w:div>
                  </w:divsChild>
                </w:div>
              </w:divsChild>
            </w:div>
            <w:div w:id="2023358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6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6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0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6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0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43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794178">
              <w:marLeft w:val="0"/>
              <w:marRight w:val="0"/>
              <w:marTop w:val="7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435128">
          <w:marLeft w:val="0"/>
          <w:marRight w:val="0"/>
          <w:marTop w:val="0"/>
          <w:marBottom w:val="0"/>
          <w:divBdr>
            <w:top w:val="single" w:sz="6" w:space="0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205018">
              <w:marLeft w:val="345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92725">
              <w:marLeft w:val="0"/>
              <w:marRight w:val="0"/>
              <w:marTop w:val="6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976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97007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7D8D8"/>
                        <w:left w:val="single" w:sz="6" w:space="8" w:color="D7D8D8"/>
                        <w:bottom w:val="single" w:sz="6" w:space="15" w:color="D7D8D8"/>
                        <w:right w:val="single" w:sz="6" w:space="26" w:color="D7D8D8"/>
                      </w:divBdr>
                    </w:div>
                  </w:divsChild>
                </w:div>
              </w:divsChild>
            </w:div>
            <w:div w:id="1658729940">
              <w:marLeft w:val="0"/>
              <w:marRight w:val="0"/>
              <w:marTop w:val="6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610082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7D8D8"/>
                        <w:left w:val="single" w:sz="6" w:space="8" w:color="D7D8D8"/>
                        <w:bottom w:val="single" w:sz="6" w:space="15" w:color="D7D8D8"/>
                        <w:right w:val="single" w:sz="6" w:space="26" w:color="D7D8D8"/>
                      </w:divBdr>
                    </w:div>
                  </w:divsChild>
                </w:div>
              </w:divsChild>
            </w:div>
            <w:div w:id="1442263846">
              <w:marLeft w:val="0"/>
              <w:marRight w:val="0"/>
              <w:marTop w:val="6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97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25217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7D8D8"/>
                        <w:left w:val="single" w:sz="6" w:space="8" w:color="D7D8D8"/>
                        <w:bottom w:val="single" w:sz="6" w:space="15" w:color="D7D8D8"/>
                        <w:right w:val="single" w:sz="6" w:space="26" w:color="D7D8D8"/>
                      </w:divBdr>
                    </w:div>
                  </w:divsChild>
                </w:div>
              </w:divsChild>
            </w:div>
            <w:div w:id="742217193">
              <w:marLeft w:val="0"/>
              <w:marRight w:val="0"/>
              <w:marTop w:val="6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16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39604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7D8D8"/>
                        <w:left w:val="single" w:sz="6" w:space="8" w:color="D7D8D8"/>
                        <w:bottom w:val="single" w:sz="6" w:space="15" w:color="D7D8D8"/>
                        <w:right w:val="single" w:sz="6" w:space="26" w:color="D7D8D8"/>
                      </w:divBdr>
                    </w:div>
                  </w:divsChild>
                </w:div>
              </w:divsChild>
            </w:div>
            <w:div w:id="196458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547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oter" Target="footer2.xml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ommunications@health.wa.gov.au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10" Type="http://schemas.openxmlformats.org/officeDocument/2006/relationships/hyperlink" Target="https://ww2.health.wa.gov.au/Articles/J_M/Mosquitoes/Japanese-encephalitis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hyperlink" Target="http://www.healthywa.wa.gov.au/JEV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hyperlink" Target="http://www.health.wa.gov.au/Articles/N_R/Personal-insect-repellents" TargetMode="External"/><Relationship Id="rId35" Type="http://schemas.openxmlformats.org/officeDocument/2006/relationships/image" Target="media/image24.pn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header" Target="header1.xml"/><Relationship Id="rId46" Type="http://schemas.microsoft.com/office/2018/08/relationships/commentsExtensible" Target="commentsExtensi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g"/></Relationships>
</file>

<file path=word/theme/theme1.xml><?xml version="1.0" encoding="utf-8"?>
<a:theme xmlns:a="http://schemas.openxmlformats.org/drawingml/2006/main" name="Office Theme">
  <a:themeElements>
    <a:clrScheme name="Green PMS 3425 2014">
      <a:dk1>
        <a:sysClr val="windowText" lastClr="000000"/>
      </a:dk1>
      <a:lt1>
        <a:sysClr val="window" lastClr="FFFFFF"/>
      </a:lt1>
      <a:dk2>
        <a:srgbClr val="757477"/>
      </a:dk2>
      <a:lt2>
        <a:srgbClr val="FFFFFF"/>
      </a:lt2>
      <a:accent1>
        <a:srgbClr val="005B38"/>
      </a:accent1>
      <a:accent2>
        <a:srgbClr val="005B38"/>
      </a:accent2>
      <a:accent3>
        <a:srgbClr val="005B38"/>
      </a:accent3>
      <a:accent4>
        <a:srgbClr val="005B38"/>
      </a:accent4>
      <a:accent5>
        <a:srgbClr val="005B38"/>
      </a:accent5>
      <a:accent6>
        <a:srgbClr val="005B38"/>
      </a:accent6>
      <a:hlink>
        <a:srgbClr val="004B8D"/>
      </a:hlink>
      <a:folHlink>
        <a:srgbClr val="6E298D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2">
          <a:schemeClr val="accent1"/>
        </a:lnRef>
        <a:fillRef idx="1">
          <a:schemeClr val="lt1"/>
        </a:fillRef>
        <a:effectRef idx="0">
          <a:schemeClr val="accent1"/>
        </a:effectRef>
        <a:fontRef idx="minor">
          <a:schemeClr val="dk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4BEB02-B131-4971-B0D9-16B91DE7C1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2426</Words>
  <Characters>13830</Characters>
  <Application>Microsoft Office Word</Application>
  <DocSecurity>4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Flyer Template</vt:lpstr>
    </vt:vector>
  </TitlesOfParts>
  <Company>WA Health</Company>
  <LinksUpToDate>false</LinksUpToDate>
  <CharactersWithSpaces>16224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Flyer Template</dc:title>
  <dc:creator>Dobson, Steve</dc:creator>
  <cp:keywords>flyer, template, doh</cp:keywords>
  <dc:description>Department of Health's flyer templates for consumers</dc:description>
  <cp:lastModifiedBy>Greenaway, Peter</cp:lastModifiedBy>
  <cp:revision>2</cp:revision>
  <dcterms:created xsi:type="dcterms:W3CDTF">2023-05-19T02:55:00Z</dcterms:created>
  <dcterms:modified xsi:type="dcterms:W3CDTF">2023-05-19T02:55:00Z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b1203ec8196e71d09bd46e631967b2a82880c93bdedf45700e35c8cb112fd927</vt:lpwstr>
  </property>
</Properties>
</file>